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Dusche/ 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121654" name="019f21c6-1c21-7777-af2c-e48c9a6b8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72844" name="019f21c6-1c21-7777-af2c-e48c9a6b8d2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663815" name="019f21c6-4b14-7735-9eac-1ad88ed09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223468" name="019f21c6-4b14-7735-9eac-1ad88ed092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8347824" name="019f21c9-30d9-7219-9892-cbe803f00b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775067" name="019f21c9-30d9-7219-9892-cbe803f00b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0391772" name="019f21c9-8f0f-7785-83f9-bfbc40566c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447907" name="019f21c9-8f0f-7785-83f9-bfbc40566c1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9368138" name="019f21ca-2ef3-7110-b80b-166d31c04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917369" name="019f21ca-2ef3-7110-b80b-166d31c0489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2292272" name="019f21ca-7611-7e85-98de-a35f13f6e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879286" name="019f21ca-7611-7e85-98de-a35f13f6e7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42134" name="019f21d0-793f-7b0d-8b68-b35a45629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697479" name="019f21d0-793f-7b0d-8b68-b35a45629bd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296253" name="019f21d0-9ea4-75ce-996b-b1d0d8ac8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98559" name="019f21d0-9ea4-75ce-996b-b1d0d8ac87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0420010" name="019f21e8-9799-7463-ad21-f3319afed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073498" name="019f21e8-9799-7463-ad21-f3319afed22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908969" name="019f21e8-ad69-7e3b-ae2e-dc3b61ebd6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712126" name="019f21e8-ad69-7e3b-ae2e-dc3b61ebd6d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6704663" name="019f21ee-e011-7212-8a88-fce7b5f5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499752" name="019f21ee-e011-7212-8a88-fce7b5f5697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514318" name="019f21ef-2797-7072-8779-09a8474e7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099997" name="019f21ef-2797-7072-8779-09a8474e70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3798467" name="019f21ef-d18b-7919-8f09-7fa8b9262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433308" name="019f21ef-d18b-7919-8f09-7fa8b92620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530151" name="019f21ef-f282-7abb-93bf-fd6d68b23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281103" name="019f21ef-f282-7abb-93bf-fd6d68b23e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4131525" name="019f21f0-9598-72ff-81e5-31270f1c70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373001" name="019f21f0-9598-72ff-81e5-31270f1c707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401683" name="019f21f1-2dff-7dbf-b20d-9e608946b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044017" name="019f21f1-2dff-7dbf-b20d-9e608946bc9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48157" name="019f21f1-906a-758b-a52e-39b2ae0b4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553082" name="019f21f1-906a-758b-a52e-39b2ae0b44d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637193" name="019f21f1-d325-72da-a955-8bf8048c8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26962" name="019f21f1-d325-72da-a955-8bf8048c817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017197" name="019f2202-20ee-7362-b076-51a421fa2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851495" name="019f2202-20ee-7362-b076-51a421fa2c9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084889" name="019f2202-4c6d-7d13-8d12-d25a12429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750895" name="019f2202-4c6d-7d13-8d12-d25a124297a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6799192" name="019f2202-e4ee-7daf-92a1-de404a7f0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38661" name="019f2202-e4ee-7daf-92a1-de404a7f0d9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141979" name="019f2203-1389-723b-8c75-4365f3c0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407383" name="019f2203-1389-723b-8c75-4365f3c0d35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6197046" name="019f2203-800b-7c16-94e7-190eec634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380085" name="019f2203-800b-7c16-94e7-190eec634c4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940790" name="019f2203-b8ec-782b-9c7a-bba1edddcf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295981" name="019f2203-b8ec-782b-9c7a-bba1edddcf8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Hofstrasse 18, 8136 Gattikon</w:t>
          </w:r>
        </w:p>
        <w:p>
          <w:pPr>
            <w:spacing w:before="0" w:after="0"/>
          </w:pPr>
          <w:r>
            <w:t>DN 1032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