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Sternengarten 2, 8574 Lengwil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4139089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2546522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