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68567922" name="019f3b49-9a31-797b-9947-06800abe096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6361633" name="019f3b49-9a31-797b-9947-06800abe096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85469879" name="019f3b49-b149-74e6-8a53-eda06f9db55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0821730" name="019f3b49-b149-74e6-8a53-eda06f9db551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4227971" name="019f3b49-fb15-7bd7-b5e0-d84582378bb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3610436" name="019f3b49-fb15-7bd7-b5e0-d84582378bb3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81718944" name="019f3b4a-181c-707b-b9a6-f0554afde0e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6704630" name="019f3b4a-181c-707b-b9a6-f0554afde0e3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Cushion Vinyl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42835096" name="019f3b4a-b163-74e5-a2f4-a433bb12e58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4074239" name="019f3b4a-b163-74e5-a2f4-a433bb12e586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07471241" name="019f3b4b-01e6-72b8-8f84-03465e69bfd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3046337" name="019f3b4b-01e6-72b8-8f84-03465e69bfdd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gesamtes Haus </w:t>
            </w:r>
          </w:p>
          <w:p>
            <w:pPr>
              <w:spacing w:before="0" w:after="0"/>
            </w:pPr>
            <w:r>
              <w:t>EG- 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93336748" name="019f3b4d-20aa-7cfc-b20b-937e94501f3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7608249" name="019f3b4d-20aa-7cfc-b20b-937e94501f3f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3484720" name="019f3b4b-d950-71e5-b388-f494986278f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3432976" name="019f3b4b-d950-71e5-b388-f494986278fe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31958043" name="019f3b4c-8dac-72c7-84ad-2dd87e617f6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0325639" name="019f3b4c-8dac-72c7-84ad-2dd87e617f6d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10518016" name="019f3b4c-a632-78ee-85d3-c3c16cda9cd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9956901" name="019f3b4c-a632-78ee-85d3-c3c16cda9cd2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</w:t>
            </w:r>
          </w:p>
          <w:p>
            <w:pPr>
              <w:spacing w:before="0" w:after="0"/>
            </w:pPr>
            <w:r>
              <w:t>OG - 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7294853" name="019f3b4f-56bf-7692-b26a-0bd878096b4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407204" name="019f3b4f-56bf-7692-b26a-0bd878096b43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35165636" name="019f3b4f-7644-76dd-a05b-491c2884a1f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7638148" name="019f3b4f-7644-76dd-a05b-491c2884a1f3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Cushion Vinyl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60061643" name="019f3b53-cdf6-7290-9a30-6e2d5c06a7e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290061" name="019f3b53-cdf6-7290-9a30-6e2d5c06a7ec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52892535" name="019f3b54-1e35-77f3-bdea-fce54d7bf49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4005850" name="019f3b54-1e35-77f3-bdea-fce54d7bf49f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16182583" name="019f3b54-7bad-7841-906f-d8e1bf4b7c2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0515964" name="019f3b54-7bad-7841-906f-d8e1bf4b7c27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68450103" name="019f3b54-929a-7078-9ad9-403a2df939c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3805323" name="019f3b54-929a-7078-9ad9-403a2df939cf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99605176" name="019f3b54-f6c7-70a9-9e8b-cd281bea380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4249342" name="019f3b54-f6c7-70a9-9e8b-cd281bea3801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68732503" name="019f3b55-12d3-7aaa-a7db-bc6eaec9944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6878166" name="019f3b55-12d3-7aaa-a7db-bc6eaec9944e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77757258" name="019f3b5e-a5fd-7294-891b-f1b5aa99a5e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2061171" name="019f3b5e-a5fd-7294-891b-f1b5aa99a5ef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71542675" name="019f3b5e-c24b-7b1c-bdf9-c5906e0f4e3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5187879" name="019f3b5e-c24b-7b1c-bdf9-c5906e0f4e36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Cushion Vinyl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09237108" name="019f3b5f-cdb0-7c64-aef3-b1682501c59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6393762" name="019f3b5f-cdb0-7c64-aef3-b1682501c597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01980511" name="019f3b5f-ed3b-728e-8d56-e36af6a6f59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7742074" name="019f3b5f-ed3b-728e-8d56-e36af6a6f59b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Wohnzimner / 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44471787" name="019f3b60-4cc0-7abf-9db1-474fd1b1f37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0193206" name="019f3b60-4cc0-7abf-9db1-474fd1b1f37d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14785880" name="019f3b60-784d-7ef8-8147-426e9dc810b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4635238" name="019f3b60-784d-7ef8-8147-426e9dc810b6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Wohnzimner / 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406228" name="019f3b62-d9f5-7ecd-a78e-42049e91fc1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462042" name="019f3b62-d9f5-7ecd-a78e-42049e91fc10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42252508" name="019f3b63-06b8-74e5-ab03-af00aa3f017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3252174" name="019f3b63-06b8-74e5-ab03-af00aa3f017a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 - 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84626471" name="019f3b67-e214-7760-b43c-be93553c6e7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4159340" name="019f3b67-e214-7760-b43c-be93553c6e7e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79041717" name="019f3b67-f817-7be3-919e-551a317613a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3037727" name="019f3b67-f817-7be3-919e-551a317613aa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32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Sternengarten 2, 8574 Lengwil</w:t>
          </w:r>
        </w:p>
        <w:p>
          <w:pPr>
            <w:spacing w:before="0" w:after="0"/>
          </w:pPr>
          <w:r>
            <w:t>1037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footer.xml" Type="http://schemas.openxmlformats.org/officeDocument/2006/relationships/footer" Id="rId32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