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Gartenhäuser Grüningerstrasse 41, Grüt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044388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923036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