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Fensterflügel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Fehsterkitt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0272873" name="019f3726-1ef9-70ed-be93-c4880a25ef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7840740" name="019f3726-1ef9-70ed-be93-c4880a25ef1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8329474" name="019f3726-3a21-7aed-a857-8d01a471c2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4608096" name="019f3726-3a21-7aed-a857-8d01a471c2d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5243074" name="019f372a-620a-7b3e-b872-d77c74950a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2246818" name="019f372a-620a-7b3e-b872-d77c74950ac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5453938" name="019f372a-8f9a-7602-8fc8-880d56054e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0546882" name="019f372a-8f9a-7602-8fc8-880d56054e4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Sockel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0785050" name="019f372b-db4b-7576-b3c7-4a15f65d5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3485734" name="019f372b-db4b-7576-b3c7-4a15f65d5f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6453886" name="019f372b-f7b6-7dc9-871e-7677a46ec3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4991485" name="019f372b-f7b6-7dc9-871e-7677a46ec3b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Gartenhäuser Grüningerstrasse 41, Grüt</w:t>
          </w:r>
        </w:p>
        <w:p>
          <w:pPr>
            <w:spacing w:before="0" w:after="0"/>
          </w:pPr>
          <w:r>
            <w:t>1050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