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Deckenanschluss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Fensterbank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Curteins, Via Madinauls 2, 7165 Brigels</w:t>
          </w:r>
        </w:p>
        <w:p>
          <w:pPr>
            <w:spacing w:before="0" w:after="0"/>
          </w:pPr>
          <w:r>
            <w:t>1047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