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Curteins, Via Madinauls 2, 7165 Brigels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903530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851449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