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13268935" name="019f36ea-93fb-77fd-8210-f6eaf81a7d5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707355" name="019f36ea-93fb-77fd-8210-f6eaf81a7d5b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9439875" name="019f36ea-a858-72ff-be99-d5118f115f7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9319126" name="019f36ea-a858-72ff-be99-d5118f115f7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Fensterbank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07813783" name="019f36ee-c627-7d2b-85d7-9b04cb3b3fc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7457267" name="019f36ee-c627-7d2b-85d7-9b04cb3b3fc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32406599" name="019f36ee-fc9c-764b-bf3e-1a1dcad30e6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5604498" name="019f36ee-fc9c-764b-bf3e-1a1dcad30e6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34527627" name="019f36ef-dd94-729e-992b-3a7147358d9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1205880" name="019f36ef-dd94-729e-992b-3a7147358d9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28404489" name="019f36f0-1fef-7ca3-9c6b-496ff119666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8478931" name="019f36f0-1fef-7ca3-9c6b-496ff1196665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27829708" name="019f36f0-be51-734a-8b82-fa12014aeda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60174" name="019f36f0-be51-734a-8b82-fa12014aeda7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67787883" name="019f36f0-f243-701c-88b1-370b37d3b61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51925240" name="019f36f0-f243-701c-88b1-370b37d3b617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Sockel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08142299" name="019f36f1-f0b7-77f5-b6de-058f5a8c147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1858360" name="019f36f1-f0b7-77f5-b6de-058f5a8c147c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98031319" name="019f36f2-0c2e-7173-8d76-722972e181b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1741090" name="019f36f2-0c2e-7173-8d76-722972e181b2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22460762" name="019f36f2-a15e-7447-a30a-c3c6d4d3237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1245343" name="019f36f2-a15e-7447-a30a-c3c6d4d3237b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38810457" name="019f36f2-d3a7-73f5-94a7-b8c03e21459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4033281" name="019f36f2-d3a7-73f5-94a7-b8c03e21459b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Maiensäss Curteins, Via Madinauls 2, 7165 Brigels</w:t>
          </w:r>
        </w:p>
        <w:p>
          <w:pPr>
            <w:spacing w:before="0" w:after="0"/>
          </w:pPr>
          <w:r>
            <w:t>1047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