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2336279" name="019f0276-a1ae-7631-8a31-1102bd312b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997632" name="019f0276-a1ae-7631-8a31-1102bd312b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8875178" name="019f0276-c254-7380-9939-804865bca7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144930" name="019f0276-c254-7380-9939-804865bca7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2280246" name="019f0272-63df-7ef7-91d5-8553720404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009424" name="019f0272-63df-7ef7-91d5-85537204041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9335440" name="019f0272-8f08-7f35-a46a-06ebcab480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3115068" name="019f0272-8f08-7f35-a46a-06ebcab480f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9541747" name="019f0272-f7ad-7bb5-a17a-68d3ad6d51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0339515" name="019f0272-f7ad-7bb5-a17a-68d3ad6d51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8800457" name="019f0273-2be1-7401-9737-22a3778157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185746" name="019f0273-2be1-7401-9737-22a3778157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2079697" name="019f0273-a8b7-711a-96f4-3aa83f914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9832097" name="019f0273-a8b7-711a-96f4-3aa83f91401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1872905" name="019f0273-e9d3-7188-a716-b6741d88a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571877" name="019f0273-e9d3-7188-a716-b6741d88a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