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Rudolf-Bitter-Strasse 13, 4323 Wallbach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7422990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3677667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