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6844076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794602" name="019f1c52-f832-7db6-a75b-f4d135a3f9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646709" name="019f1c55-5ea8-70a4-b1b4-7dbe7ceab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054811" name="019f1c55-5ea8-70a4-b1b4-7dbe7ceab8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3054713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946134" name="019f1c55-dfa3-7d10-b465-0b01b5bc48f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8857818" name="019f1c56-d073-7261-919a-d98a919b08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368670" name="019f1c56-d073-7261-919a-d98a919b08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2514346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167009" name="019f1c57-84ad-7768-bb2e-45537c2f06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266003" name="019f1c57-b305-7c80-8889-9f6ef91fe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510454" name="019f1c57-b305-7c80-8889-9f6ef91fec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8226735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815891" name="019f1c58-5c13-708c-9d33-7497942c4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999515" name="019f1c58-b9e6-7415-a94e-dddf6122e0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303547" name="019f1c58-b9e6-7415-a94e-dddf6122e0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4597215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885938" name="019f1c59-b7e7-75ea-bbae-3b2ff89778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923389" name="019f1c5a-1ff1-79cc-a64a-ce9fe8697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708275" name="019f1c5a-1ff1-79cc-a64a-ce9fe8697c5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2307446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66669" name="019f1c5a-b869-79cc-8582-6b91a81a0e6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361122" name="019f1c5a-f29a-7648-9bfa-b37e2977b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814673" name="019f1c5a-f29a-7648-9bfa-b37e2977b3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9635372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223022" name="019f1c5c-2e30-7f45-82fa-777cdc6ebc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692155" name="019f1c5c-8848-77c9-8bf3-a85471b41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913950" name="019f1c5c-8848-77c9-8bf3-a85471b4122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7172082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53266" name="019f1c5e-f2d4-7240-9f3b-23fb589735a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452615" name="019f1c5f-20a3-736f-ba27-da5d641d0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001909" name="019f1c5f-20a3-736f-ba27-da5d641d0bd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829196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41205" name="019f1d62-7ba4-72ea-9dad-257b134b22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208769" name="019f1d62-abdf-79e9-ae12-f5b501a7e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417448" name="019f1d62-abdf-79e9-ae12-f5b501a7e5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7169862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35846" name="019f1d63-6daa-7fc5-b215-42c71d1d3ff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697194" name="019f1d63-b295-7149-a698-bb7488c07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64033" name="019f1d63-b295-7149-a698-bb7488c07b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0107156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030714" name="019f1d65-b2ea-7d26-94b0-e5a8a051e8b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5038254" name="019f1d66-398b-7439-a2b5-4c607c3e6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300258" name="019f1d66-398b-7439-a2b5-4c607c3e6f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39854666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084732" name="019f1d77-279d-7ae0-9d6b-bccec1735c2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679670" name="019f1d77-7c4c-7d96-a527-37acf521a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597774" name="019f1d77-7c4c-7d96-a527-37acf521a24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617908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840514" name="019f1d78-5841-7828-83ad-2afdbd8a04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432841" name="019f1d78-a7ba-7330-a8e2-d7bb32b33a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071936" name="019f1d78-a7ba-7330-a8e2-d7bb32b33a4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758611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23483" name="019f1d8c-7430-7f01-a7fa-6186fdd581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5205279" name="019f1d8c-ba93-7959-b9c2-a7db7f330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774009" name="019f1d8c-ba93-7959-b9c2-a7db7f3301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845621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217892" name="019f1d9b-c334-7954-a849-828275072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00932" name="019f1d9c-1d68-7626-8721-840abf6b7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230680" name="019f1d9c-1d68-7626-8721-840abf6b7a1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406127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72058" name="019f1dbc-35a8-742a-a045-318cf4bd28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20261" name="019f1dbc-88a8-795b-90fa-d137b7c8b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721441" name="019f1dbc-88a8-795b-90fa-d137b7c8bb8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390522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63977" name="019f1dbe-0385-74aa-8b22-267fb0fa6bc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291451" name="019f1dbe-3bde-7614-8bd8-88e4c78a9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489952" name="019f1dbe-3bde-7614-8bd8-88e4c78a9c5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75754024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502531" name="019f1dc1-b968-7ba7-a140-468ad68db26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182481" name="019f1dc1-e067-7e09-af20-617425eac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529766" name="019f1dc1-e067-7e09-af20-617425eac91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