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Neuer Weg 10, 4114 Hofstetten-Flüh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1036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650653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367968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