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6910557" name="019f368c-0d9f-7460-8e56-a83c7beb2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111214" name="019f368c-0d9f-7460-8e56-a83c7beb27c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954198" name="019f368c-372f-7dbc-b8be-d68e81ea75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752846" name="019f368c-372f-7dbc-b8be-d68e81ea75a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9208027" name="019f368c-d93f-7815-b04c-471ef1fb05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534105" name="019f368c-d93f-7815-b04c-471ef1fb053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159373" name="019f368d-1f9c-7a67-9022-27ea020441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996751" name="019f368d-1f9c-7a67-9022-27ea0204413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3852492" name="019f368d-d5d9-7344-ae8e-1554b27d5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700829" name="019f368d-d5d9-7344-ae8e-1554b27d5ee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410316" name="019f368e-34a9-7889-86d0-7c805b2d94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338068" name="019f368e-34a9-7889-86d0-7c805b2d94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8683333" name="019f369e-d16f-777f-8b42-41d9cccbc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235909" name="019f369e-d16f-777f-8b42-41d9cccbc85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386682" name="019f369f-110c-7c4c-bef9-fa8e098419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115606" name="019f369f-110c-7c4c-bef9-fa8e098419f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2748102" name="019f36a0-9103-7065-acee-13e7695acc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166524" name="019f36a0-9103-7065-acee-13e7695accf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64319" name="019f36a1-228a-720c-88a3-80655420d3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96612" name="019f36a1-228a-720c-88a3-80655420d31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3831692" name="019f36ad-6dab-776a-a353-0b070ebe7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396356" name="019f36ad-6dab-776a-a353-0b070ebe784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849916" name="019f36ad-c44f-7a14-800d-60fbed1ca0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072153" name="019f36ad-c44f-7a14-800d-60fbed1ca08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945524" name="019f36ae-e926-7c67-9567-f056e5c9b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103520" name="019f36ae-e926-7c67-9567-f056e5c9b9f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909893" name="019f36af-5525-7fc4-97db-97dd5ca7c6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145350" name="019f36af-5525-7fc4-97db-97dd5ca7c6f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87338631" name="019f36b1-5f89-75b1-9dbf-056775f7f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029586" name="019f36b1-5f89-75b1-9dbf-056775f7f42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390972" name="019f36b1-8831-759c-82d2-1a757a793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258127" name="019f36b1-8831-759c-82d2-1a757a79372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500902" name="019f36c5-377c-7ecf-bc12-1500960d3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601279" name="019f36c5-377c-7ecf-bc12-1500960d38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250091" name="019f36c5-5abd-75fd-aa36-df790909fb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847090" name="019f36c5-5abd-75fd-aa36-df790909fbc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69825875" name="019f36c6-307e-76aa-b4be-d1b6b50e02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641454" name="019f36c6-307e-76aa-b4be-d1b6b50e027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077950" name="019f36c6-5775-7164-a96e-45f17a12d9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361601" name="019f36c6-5775-7164-a96e-45f17a12d98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9932057" name="019f36c6-deb7-79e7-bd2d-d308f94bd5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927151" name="019f36c6-deb7-79e7-bd2d-d308f94bd52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723770" name="019f36c7-1706-7924-bf66-4c90bb5f3a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865937" name="019f36c7-1706-7924-bf66-4c90bb5f3a0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109402" name="019f36c7-b1f2-7239-8bc2-adeb417b40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365976" name="019f36c7-b1f2-7239-8bc2-adeb417b400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628702" name="019f36c7-e7ef-79ae-bec2-6ec03344e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201227" name="019f36c7-e7ef-79ae-bec2-6ec03344e9d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Dreilagig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7509683" name="019f36d8-3b7d-7ada-af97-4da35efef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042219" name="019f36d8-3b7d-7ada-af97-4da35efef74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065749" name="019f36d8-6c2a-7fbe-b86d-a5ad24595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01375" name="019f36d8-6c2a-7fbe-b86d-a5ad245950f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4173389" name="019f36d9-2e8c-78c6-af3e-22001e2b4e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448403" name="019f36d9-2e8c-78c6-af3e-22001e2b4e1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164564" name="019f36d9-5f57-799b-bb9f-73b2ead3d7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946265" name="019f36d9-5f57-799b-bb9f-73b2ead3d78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939331" name="019f36d9-c305-71f3-866d-ca6cf860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323917" name="019f36d9-c305-71f3-866d-ca6cf860950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093398" name="019f36d9-eb5c-7105-a14f-2892378d54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114956" name="019f36d9-eb5c-7105-a14f-2892378d541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4648555" name="019f36e3-5c2a-7c36-a893-c4a1a2456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366884" name="019f36e3-5c2a-7c36-a893-c4a1a245686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49298" name="019f36e3-7743-7bb0-9dd5-349b8f3e02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605546" name="019f36e3-7743-7bb0-9dd5-349b8f3e021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2425283" name="019f36e3-da7d-7e75-8317-355e3dba6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682516" name="019f36e3-da7d-7e75-8317-355e3dba6cc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6773" name="019f36e3-fcc1-7493-bf04-610668921e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457654" name="019f36e3-fcc1-7493-bf04-610668921ea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2125114" name="019f36ea-dbb7-7932-8202-2e9dd76150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134608" name="019f36ea-dbb7-7932-8202-2e9dd761503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633506" name="019f36eb-016b-7d61-9de7-99aeb2c44a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67984" name="019f36eb-016b-7d61-9de7-99aeb2c44a3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5954840" name="019f36eb-6b84-7905-bc23-1475eab80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358944" name="019f36eb-6b84-7905-bc23-1475eab8095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432803" name="019f36eb-9fad-7be3-aa31-cfa508789a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276015" name="019f36eb-9fad-7be3-aa31-cfa508789a7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818122" name="019f36fd-faea-703f-a5e4-47cf6fec8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412834" name="019f36fd-faea-703f-a5e4-47cf6fec87b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134314" name="019f36fe-52dd-7434-9f79-0cf214ba1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01966" name="019f36fe-52dd-7434-9f79-0cf214ba1c5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257038" name="019f3706-9260-799d-aa56-45935355b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528880" name="019f3706-9260-799d-aa56-45935355b79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421448" name="019f3706-ada2-748a-831f-1a0d6f42d8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668861" name="019f3706-ada2-748a-831f-1a0d6f42d8c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402871" name="019f3707-1e5d-7a93-b6c2-d5b8761888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634402" name="019f3707-1e5d-7a93-b6c2-d5b876188877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208809" name="019f3707-416d-7b1b-bee3-edde369fbb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545080" name="019f3707-416d-7b1b-bee3-edde369fbb3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4345694" name="019f371a-7722-7f63-a1cb-9e40258339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05578" name="019f371a-7722-7f63-a1cb-9e40258339d7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375946" name="019f371a-dc23-740e-891c-4e8dbb7af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50324" name="019f371a-dc23-740e-891c-4e8dbb7af2ba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3248421" name="019f371b-5ea7-7adb-ae69-bb7ed9919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647070" name="019f371b-5ea7-7adb-ae69-bb7ed99194f9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9015641" name="019f371b-b8e3-71c2-b08d-b02b1de87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663733" name="019f371b-b8e3-71c2-b08d-b02b1de8750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675561" name="019f371c-8d88-70f4-940a-a251f1980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588691" name="019f371c-8d88-70f4-940a-a251f1980dd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723112" name="019f371c-9c83-7249-82a6-556d01ef1a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634206" name="019f371c-9c83-7249-82a6-556d01ef1a90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Neuer Weg 10, 4114 Hofstetten-Flüh</w:t>
          </w:r>
        </w:p>
        <w:p>
          <w:pPr>
            <w:spacing w:before="0" w:after="0"/>
          </w:pPr>
          <w:r>
            <w:t>DN 1036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