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Kein Zugang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Schopf. Schützenhausweg 8, 4422 Arisdorf</w:t>
          </w:r>
        </w:p>
        <w:p>
          <w:pPr>
            <w:spacing w:before="0" w:after="0"/>
          </w:pPr>
          <w:r>
            <w:t>DN 1040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