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Schopf. Schützenhausweg 8, 4422 Arisdorf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1040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61822090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0414780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