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Klebstoffe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8149775" name="019f3751-edd3-7a36-a489-3286b4a090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67490" name="019f3751-edd3-7a36-a489-3286b4a0906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6493171" name="019f3752-3554-7b48-892c-7828f7dbc8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6739855" name="019f3752-3554-7b48-892c-7828f7dbc87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52306542" name="019f3765-2701-7413-a712-2e158705de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999367" name="019f3765-2701-7413-a712-2e158705dec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0802366" name="019f3765-50a1-7fcd-9c80-3a8d1a52ad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3800406" name="019f3765-50a1-7fcd-9c80-3a8d1a52ad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Schopf. Schützenhausweg 8, 4422 Arisdorf</w:t>
          </w:r>
        </w:p>
        <w:p>
          <w:pPr>
            <w:spacing w:before="0" w:after="0"/>
          </w:pPr>
          <w:r>
            <w:t>DN 1040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