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r="http://schemas.openxmlformats.org/officeDocument/2006/relationships" xmlns:w="http://schemas.openxmlformats.org/wordprocessingml/2006/main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Fensterkitt </w:t>
            </w:r>
          </w:p>
          <w:p>
            <w:pPr>
              <w:spacing w:before="0" w:after="0"/>
            </w:pPr>
            <w:r>
              <w:t>alte Fenster</w:t>
            </w:r>
          </w:p>
          <w:p>
            <w:pPr>
              <w:spacing w:before="0" w:after="0"/>
            </w:pPr>
            <w:r>
              <w:t>weiss-grau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33996343" name="7a343010-e846-11ef-b338-6f00e497c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3726277" name="7a343010-e846-11ef-b338-6f00e497cc42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06542278" name="82ad6090-e846-11ef-a7db-27772056f63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0037245" name="82ad6090-e846-11ef-a7db-27772056f630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5176570" name="58bae4a0-e847-11ef-950a-f9b7e87932b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2711422" name="58bae4a0-e847-11ef-950a-f9b7e87932b6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9073345" name="60a542a0-e847-11ef-86d3-c59a041cf2e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5065918" name="60a542a0-e847-11ef-86d3-c59a041cf2e6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1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Estrich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Korkisolation </w:t>
            </w:r>
          </w:p>
          <w:p>
            <w:pPr>
              <w:spacing w:before="0" w:after="0"/>
            </w:pPr>
            <w:r>
              <w:t>Aussenwärmedämmung</w:t>
            </w:r>
          </w:p>
          <w:p>
            <w:pPr>
              <w:spacing w:before="0" w:after="0"/>
            </w:pPr>
            <w:r>
              <w:t>schwarz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2810942"/>
                  <wp:effectExtent l="0" t="0" r="0" b="0"/>
                  <wp:docPr id="749033046" name="852f3af0-e8be-11ef-aa58-170ae4b9da0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079838" name="852f3af0-e8be-11ef-aa58-170ae4b9da0a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28109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2810942"/>
                  <wp:effectExtent l="0" t="0" r="0" b="0"/>
                  <wp:docPr id="1634848181" name="92a43500-e8be-11ef-af52-99cf135f819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0397622" name="92a43500-e8be-11ef-af52-99cf135f8199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28109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  <w:p>
            <w:pPr>
              <w:spacing w:before="0" w:after="0"/>
            </w:pPr>
            <w:r>
              <w:t>PAK: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1 ZI-2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Küchenrückwand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21314576" name="a60cb070-e84d-11ef-9816-910d5391381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2940512" name="a60cb070-e84d-11ef-9816-910d53913816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53413840" name="ad3badb0-e84d-11ef-9d95-937af4920e6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7477581" name="ad3badb0-e84d-11ef-9d95-937af4920e63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1 ZI-2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Versand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33738205" name="c726da00-e84e-11ef-9b6b-9d427f92f11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8822654" name="c726da00-e84e-11ef-9b6b-9d427f92f119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69310719" name="d026edc0-e84e-11ef-9474-a938d96b3eb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9349555" name="d026edc0-e84e-11ef-9474-a938d96b3eb6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1 ZI-2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3722693" name="18328840-e84f-11ef-9572-c13b2c88d45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9354600" name="18328840-e84f-11ef-9572-c13b2c88d45b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42899355" name="1bbce780-e84f-11ef-a481-fd5c60af0fd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9213097" name="1bbce780-e84f-11ef-a481-fd5c60af0fd7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1 ZI-2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grau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35790243" name="d1034e90-e84f-11ef-ae05-89eb58d3373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2156641" name="d1034e90-e84f-11ef-ae05-89eb58d33736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48744771" name="d736d4d0-e84f-11ef-8568-5f85eb5b104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5602793" name="d736d4d0-e84f-11ef-8568-5f85eb5b104b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Dach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Faserzement </w:t>
            </w:r>
          </w:p>
          <w:p>
            <w:pPr>
              <w:spacing w:before="0" w:after="0"/>
            </w:pPr>
            <w:r>
              <w:t>Dachschindel</w:t>
            </w:r>
          </w:p>
          <w:p>
            <w:pPr>
              <w:spacing w:before="0" w:after="0"/>
            </w:pPr>
            <w:r>
              <w:t>grau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61638729" name="32fc7140-e84f-11ef-8065-cb089221af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0910007" name="32fc7140-e84f-11ef-8065-cb089221af4e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00494533" name="3a8e7610-e84f-11ef-80c5-8ded43b48eb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3351731" name="3a8e7610-e84f-11ef-80c5-8ded43b48eb5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1 ZI-2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29223616" name="4bd28410-e850-11ef-a5a1-8326babc7e6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5734621" name="4bd28410-e850-11ef-a5a1-8326babc7e64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92897333" name="51b13390-e850-11ef-8e46-ed618b06662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7383286" name="51b13390-e850-11ef-8e46-ed618b06662e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1 ZI-2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10082349" name="73d60bd0-e850-11ef-9c25-336625eed1f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3456422" name="73d60bd0-e850-11ef-9c25-336625eed1f9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29091360" name="787d9ae0-e850-11ef-a4e8-07d3a37f7e1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9046039" name="787d9ae0-e850-11ef-a4e8-07d3a37f7e10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1 ZI-2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weiss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67249615" name="5f256a50-e850-11ef-a8b1-6d734c370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9048224" name="5f256a50-e850-11ef-a8b1-6d734c37040d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82058971" name="66aff510-e850-11ef-aee0-2f22ac94b17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5890656" name="66aff510-e850-11ef-aee0-2f22ac94b175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5 201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Küchenboden</w:t>
            </w:r>
          </w:p>
          <w:p>
            <w:pPr>
              <w:spacing w:before="0" w:after="0"/>
            </w:pPr>
            <w:r>
              <w:t>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01412" name="0db32020-e852-11ef-85ab-95fa713358d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876107" name="0db32020-e852-11ef-85ab-95fa713358d9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11222260" name="14e46750-e852-11ef-8312-495de57d658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2044936" name="14e46750-e852-11ef-8312-495de57d6582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5 201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08167211" name="cd243840-e852-11ef-a394-c9a6a7bfc54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4648053" name="cd243840-e852-11ef-a394-c9a6a7bfc541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84015050" name="d2ce1c20-e852-11ef-a3d1-cd4a1809494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6264667" name="d2ce1c20-e852-11ef-a3d1-cd4a1809494f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5 201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Küchenrückwand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325965381" name="61cdbc10-e852-11ef-8374-0be3293603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2171763" name="61cdbc10-e852-11ef-8374-0be329360366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048584249" name="68a43910-e852-11ef-be51-219a4de07b5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1825414" name="68a43910-e852-11ef-be51-219a4de07b5b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5 201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ganze Whg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10643509" name="ed380ad0-e852-11ef-abca-459f2473d8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5040126" name="ed380ad0-e852-11ef-abca-459f2473d877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45422701" name="f4f6ec00-e852-11ef-badf-9543b54f4d8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7025665" name="f4f6ec00-e852-11ef-badf-9543b54f4d8b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5 201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Schlafzimmer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beige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28238534" name="89d85340-e853-11ef-ab45-652f25b00ce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2752231" name="89d85340-e853-11ef-ab45-652f25b00ceb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9535192" name="9140b000-e853-11ef-a5eb-0d2a2c40294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2082969" name="9140b000-e853-11ef-a5eb-0d2a2c402943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5 201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Schlafzimmer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95372172" name="af10d420-e853-11ef-9c03-515d6e656ed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0291192" name="af10d420-e853-11ef-9c03-515d6e656ede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27731774" name="b4f2df00-e853-11ef-957a-ebb8373469e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0257945" name="b4f2df00-e853-11ef-957a-ebb8373469e2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5 201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70591298" name="72f10630-e854-11ef-b0a1-813f19f6b34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549225" name="72f10630-e854-11ef-b0a1-813f19f6b348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18340845" name="7a3d9d90-e854-11ef-8874-b3ccbe7e356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9704724" name="7a3d9d90-e854-11ef-8874-b3ccbe7e3563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5 202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15529043" name="89046c00-e854-11ef-9d4a-97e336ab13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2846716" name="89046c00-e854-11ef-9d4a-97e336ab13b0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91568395" name="8efe6bb0-e854-11ef-b48d-9b24025026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4472530" name="8efe6bb0-e854-11ef-b48d-9b240250263a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5 202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weiss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260829044" name="99efef30-e854-11ef-a1ee-a97184ee07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6936437" name="99efef30-e854-11ef-a1ee-a97184ee078e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17793287" name="9d6dcb50-e854-11ef-b0bc-bb70568ba66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9429205" name="9d6dcb50-e854-11ef-b0bc-bb70568ba663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5 201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Fensterkitt </w:t>
            </w:r>
          </w:p>
          <w:p>
            <w:pPr>
              <w:spacing w:before="0" w:after="0"/>
            </w:pPr>
            <w:r>
              <w:t>alte Fenster</w:t>
            </w:r>
          </w:p>
          <w:p>
            <w:pPr>
              <w:spacing w:before="0" w:after="0"/>
            </w:pPr>
            <w:r>
              <w:t>weiss-grau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95008622" name="ab8dab60-e854-11ef-b452-09b2ef7bdf2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6956985" name="ab8dab60-e854-11ef-b452-09b2ef7bdf26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45847857" name="b24507a0-e854-11ef-8759-039a6bff737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383814" name="b24507a0-e854-11ef-8759-039a6bff7372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1 ZI-3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98993401" name="034cac50-e857-11ef-951a-91d80ad2d8f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4960450" name="034cac50-e857-11ef-951a-91d80ad2d8f2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61427814" name="0a60f5a0-e857-11ef-a538-2dc98d95e39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6594177" name="0a60f5a0-e857-11ef-a538-2dc98d95e39a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1 ZI-3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weiss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59050180" name="296d9160-e857-11ef-a966-8f7514017e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5627069" name="296d9160-e857-11ef-a966-8f7514017e17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8287204" name="2dffc3b0-e857-11ef-a34b-f9d9cb1f4d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0456442" name="2dffc3b0-e857-11ef-a34b-f9d9cb1f4d8e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1 ZI-3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Bad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83135890" name="40054260-e857-11ef-bc45-d1711efb322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0583809" name="40054260-e857-11ef-bc45-d1711efb322d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61304892" name="45382180-e857-11ef-a1c2-4501329d02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2905802" name="45382180-e857-11ef-a1c2-4501329d0242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1 ZI-3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Küchenrückwand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48837246" name="786839f0-e857-11ef-b004-835c95d8dff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0640683" name="786839f0-e857-11ef-b004-835c95d8dffb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70684517" name="7bd83360-e857-11ef-bd3e-f75606d150c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3214106" name="7bd83360-e857-11ef-bd3e-f75606d150c3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1 ZI-3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93909599" name="9cf315b0-e857-11ef-9116-bd2a2972810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8084954" name="9cf315b0-e857-11ef-9116-bd2a29728109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344172" name="a16b5760-e857-11ef-a22d-7d5d23f4d64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7346858" name="a16b5760-e857-11ef-a22d-7d5d23f4d646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1 ZI-3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83049542" name="d93431d0-e857-11ef-87e1-dfc122b01da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7686148" name="d93431d0-e857-11ef-87e1-dfc122b01dae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74567753" name="de1a2970-e857-11ef-a51d-7d1d33d6bc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7263807" name="de1a2970-e857-11ef-a51d-7d1d33d6bca2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1 ZI-3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grau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65039652" name="ec03de50-e857-11ef-886e-d1ff159d438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1712243" name="ec03de50-e857-11ef-886e-d1ff159d4385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56984398" name="efcb6da0-e857-11ef-98c0-4fbf0c6f621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4220455" name="efcb6da0-e857-11ef-98c0-4fbf0c6f6215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VM-29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grau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38855817" name="60726310-e858-11ef-bfcf-15e32e9841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4263264" name="60726310-e858-11ef-bfcf-15e32e984103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63076281" name="e43ec620-e858-11ef-9b98-953d33e7ad2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4380010" name="e43ec620-e858-11ef-9b98-953d33e7ad27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5 205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Küchenrückwand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02599047" name="7b1e6e60-e859-11ef-aca2-2d588799f0e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2542378" name="7b1e6e60-e859-11ef-aca2-2d588799f0e0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73580520" name="80c7dd10-e859-11ef-934a-c17d483e186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536847" name="80c7dd10-e859-11ef-934a-c17d483e1868.jp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5 205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74648757" name="ae47f720-e859-11ef-8c4d-05dfd51a6de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8983347" name="ae47f720-e859-11ef-8c4d-05dfd51a6ded.jp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04889260" name="b4d201d0-e859-11ef-8b7b-ed0f3bac5f4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654663" name="b4d201d0-e859-11ef-8b7b-ed0f3bac5f4f.jpg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5 205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34065231" name="f55e3520-e859-11ef-a8fe-f57ebaad758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6476248" name="f55e3520-e859-11ef-a8fe-f57ebaad7589.jpg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37718069" name="f9f71e30-e859-11ef-adf9-5b880c9288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3012922" name="f9f71e30-e859-11ef-adf9-5b880c92884c.jpg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5 205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VM-31</w:t>
            </w:r>
          </w:p>
          <w:p>
            <w:pPr>
              <w:spacing w:before="0" w:after="0"/>
            </w:pPr>
            <w:r>
              <w:t>Bodenaufbau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04095867" name="22a58bf0-e85a-11ef-8c44-35ca68e817e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4508938" name="22a58bf0-e85a-11ef-8c44-35ca68e817e2.jpg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32355373" name="33d0d740-e85a-11ef-bf57-cf9f825a1ce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9293229" name="33d0d740-e85a-11ef-bf57-cf9f825a1cee.jpg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5 205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1631142" name="c8c77430-e85a-11ef-94c0-dbb1e5fc870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2756366" name="c8c77430-e85a-11ef-94c0-dbb1e5fc870a.jpg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91741666" name="cc05fd60-e85a-11ef-9419-4fa3210754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8708173" name="cc05fd60-e85a-11ef-9419-4fa3210754c8.jpg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5 205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11172621" name="dba79b70-e85a-11ef-a714-5136d1df258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8597965" name="dba79b70-e85a-11ef-a714-5136d1df2585.jpg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62598043" name="e0bb59d0-e85a-11ef-a2a5-3dbcaf79c4e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1488603" name="e0bb59d0-e85a-11ef-a2a5-3dbcaf79c4e6.jpg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1 Abstellkammer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grau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67998040" name="49b48fa0-e85c-11ef-a030-7f726b9128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1821144" name="49b48fa0-e85c-11ef-a030-7f726b91284e.jpg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70558987" name="4ec3ba20-e85c-11ef-b720-eb3ea013cb5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6788211" name="4ec3ba20-e85c-11ef-b720-eb3ea013cb57.jpg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1 4.5Zi rechts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Küchenrückwand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83854432" name="d025fb00-e85c-11ef-a1ac-bf689df4ac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5087229" name="d025fb00-e85c-11ef-a1ac-bf689df4ac4c.jpg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63706339" name="d6acd160-e85c-11ef-a8fd-67a44f34785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3686202" name="d6acd160-e85c-11ef-a8fd-67a44f347856.jpg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1 4.5Zi rechts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84335377" name="3a332e50-e85d-11ef-a8cc-4169658a35c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1432830" name="3a332e50-e85d-11ef-a8cc-4169658a35cd.jpg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29658242" name="3efceb60-e85d-11ef-82e5-a50251bfe6c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4080291" name="3efceb60-e85d-11ef-82e5-a50251bfe6c7.jpg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1 4.5Zi rechts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04843115" name="53fc7030-e85d-11ef-a856-631a7b71ec6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4597236" name="53fc7030-e85d-11ef-a856-631a7b71ec6b.jpg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03926472" name="57898e90-e85d-11ef-be49-cf1c5378011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0987871" name="57898e90-e85d-11ef-be49-cf1c53780118.jpg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5 Küche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VM-34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479075" name="71b90c50-e85d-11ef-ba61-4f24c59e634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7561408" name="71b90c50-e85d-11ef-ba61-4f24c59e6344.jpg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23873800" name="75d7e360-e85d-11ef-82ac-170cdec208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4990559" name="75d7e360-e85d-11ef-82ac-170cdec20849.jpg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1 4.5Zi rechts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Wohnzimmer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05666406" name="ab32f220-e85d-11ef-86e5-319563d3e5f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591593" name="ab32f220-e85d-11ef-86e5-319563d3e5f1.jpg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11773468" name="b5d989f0-e85d-11ef-a4c5-c12d3d161f7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565447" name="b5d989f0-e85d-11ef-a4c5-c12d3d161f76.jpg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1 4.5Zi rechts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Wohnzimmer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5380285" name="0f85c6d0-e85e-11ef-ab86-8d77a2bdffa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593111" name="0f85c6d0-e85e-11ef-ab86-8d77a2bdffa9.jpg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63405202" name="1693a780-e85e-11ef-abc7-6f4f3aa811f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101872" name="1693a780-e85e-11ef-abc7-6f4f3aa811f7.jpg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1 4.5Zi rechts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VM-35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beige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14507531" name="792eba10-e85e-11ef-be37-75294e63c16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6812779" name="792eba10-e85e-11ef-be37-75294e63c16d.jpg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67325187" name="80496c00-e85e-11ef-8af2-5d5b46ad91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3219674" name="80496c00-e85e-11ef-8af2-5d5b46ad91d1.jpg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4.5 Zi.Whg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14319028" name="c86e0cc0-e85e-11ef-aea8-4b5f3624e3e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8582649" name="c86e0cc0-e85e-11ef-aea8-4b5f3624e3ee.jpg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77885828" name="d05a6690-e85e-11ef-a264-a73e558b30c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8179757" name="d05a6690-e85e-11ef-a264-a73e558b30ce.jpg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1 4.5Zi rechts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24175064" name="e4cdff10-e85e-11ef-b3a5-b9cbca0fe1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0506915" name="e4cdff10-e85e-11ef-b3a5-b9cbca0fe1e5.jpg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77059382" name="e856d7b0-e85e-11ef-be9b-012c24b9e5c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1376938" name="e856d7b0-e85e-11ef-be9b-012c24b9e5c5.jpg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1 4.5Zi rechts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75879101" name="49e33960-e85f-11ef-bb33-1f5f2455824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508627" name="49e33960-e85f-11ef-bb33-1f5f24558240.jpg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75812857" name="4faade70-e85f-11ef-9c34-d342ad7ba0b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0965939" name="4faade70-e85f-11ef-9c34-d342ad7ba0b6.jpg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1 4.5Zi rechts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40790603" name="73e8d2b0-e85f-11ef-9678-e30aec8eec1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6229268" name="73e8d2b0-e85f-11ef-9678-e30aec8eec16.jpg"/>
                          <pic:cNvPicPr/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93213245" name="78c9c140-e85f-11ef-ad7b-ab1f900d9b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2995891" name="78c9c140-e85f-11ef-ad7b-ab1f900d9b3a.jpg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1 4.5Zi rechts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98658864" name="8e1d8090-e85f-11ef-a973-97df5e86b03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8658446" name="8e1d8090-e85f-11ef-a973-97df5e86b033.jpg"/>
                          <pic:cNvPicPr/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10060792" name="a9fdbb90-e85f-11ef-972d-dd38b8ffab3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2854827" name="a9fdbb90-e85f-11ef-972d-dd38b8ffab3c.jpg"/>
                          <pic:cNvPicPr/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1 4.5Zi rechts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VM-34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07980836" name="192f7620-e860-11ef-bdbf-198131fa7e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8894108" name="192f7620-e860-11ef-bdbf-198131fa7e05.jpg"/>
                          <pic:cNvPicPr/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38000820" name="2065c660-e860-11ef-b2f0-eda073dd155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9530074" name="2065c660-e860-11ef-b2f0-eda073dd1550.jpg"/>
                          <pic:cNvPicPr/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1 4.5Zi rechts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Schlafzimmer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97232198" name="45459ff0-e860-11ef-a2c3-0dd769f62d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4415564" name="45459ff0-e860-11ef-a2c3-0dd769f62dfc.jpg"/>
                          <pic:cNvPicPr/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03450304" name="4fae6b70-e860-11ef-84df-9f415e864b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5677832" name="4fae6b70-e860-11ef-84df-9f415e864bd2.jpg"/>
                          <pic:cNvPicPr/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5 Treppenhaus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VM-36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Treppen und Zwischenböden</w:t>
            </w:r>
          </w:p>
          <w:p>
            <w:pPr>
              <w:spacing w:before="0" w:after="0"/>
            </w:pPr>
            <w:r>
              <w:t>grau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80905637" name="3613c8c0-e862-11ef-9bf7-b1c06ca32c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0971378" name="3613c8c0-e862-11ef-9bf7-b1c06ca32cd4.jpg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2820486" name="3c0abb30-e862-11ef-89e6-dd873947b42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5808368" name="3c0abb30-e862-11ef-89e6-dd873947b42c.jpg"/>
                          <pic:cNvPicPr/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5 Treppenhaus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23746268" name="71cacd50-e862-11ef-baf9-1f91f828429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5486889" name="71cacd50-e862-11ef-baf9-1f91f8284294.jpg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98488829" name="75e51080-e862-11ef-b35d-9f1e64fdc5c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824648" name="75e51080-e862-11ef-b35d-9f1e64fdc5cb.jpg"/>
                          <pic:cNvPicPr/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5 303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86753237" name="83cc8600-e863-11ef-9c0c-ffd59cb53cd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6915175" name="83cc8600-e863-11ef-9c0c-ffd59cb53cdf.jpg"/>
                          <pic:cNvPicPr/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98805557" name="89733590-e863-11ef-bc28-57bf2f6af20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3395822" name="89733590-e863-11ef-bc28-57bf2f6af204.jpg"/>
                          <pic:cNvPicPr/>
                        </pic:nvPicPr>
                        <pic:blipFill>
                          <a:blip r:embed="rId1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5 303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50911150" name="ac362290-e863-11ef-a4eb-6941da8ab7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3294268" name="ac362290-e863-11ef-a4eb-6941da8ab759.jpg"/>
                          <pic:cNvPicPr/>
                        </pic:nvPicPr>
                        <pic:blipFill>
                          <a:blip r:embed="rId1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52735759" name="b8020080-e863-11ef-b51a-db34b214634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7040304" name="b8020080-e863-11ef-b51a-db34b214634f.jpg"/>
                          <pic:cNvPicPr/>
                        </pic:nvPicPr>
                        <pic:blipFill>
                          <a:blip r:embed="rId1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5 303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Küchenrückwand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580740024" name="e837c4b0-e863-11ef-b399-e78f858cc7c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4210727" name="e837c4b0-e863-11ef-b399-e78f858cc7cd.jpg"/>
                          <pic:cNvPicPr/>
                        </pic:nvPicPr>
                        <pic:blipFill>
                          <a:blip r:embed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17157903" name="f088d3c0-e863-11ef-910a-3b54e02d745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5863736" name="f088d3c0-e863-11ef-910a-3b54e02d745d.jpg"/>
                          <pic:cNvPicPr/>
                        </pic:nvPicPr>
                        <pic:blipFill>
                          <a:blip r:embed="rId1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5 303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04295324" name="3a042ae0-e864-11ef-a059-af52ea5afed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7212565" name="3a042ae0-e864-11ef-a059-af52ea5afede.jpg"/>
                          <pic:cNvPicPr/>
                        </pic:nvPicPr>
                        <pic:blipFill>
                          <a:blip r:embed="rId1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43418186" name="40270f50-e864-11ef-aa43-cd9c9f35475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1601683" name="40270f50-e864-11ef-aa43-cd9c9f354758.jpg"/>
                          <pic:cNvPicPr/>
                        </pic:nvPicPr>
                        <pic:blipFill>
                          <a:blip r:embed="rId1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5 303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weiss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2009624" name="5275f310-e864-11ef-8557-777c74a4db1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3083255" name="5275f310-e864-11ef-8557-777c74a4db1a.jpg"/>
                          <pic:cNvPicPr/>
                        </pic:nvPicPr>
                        <pic:blipFill>
                          <a:blip r:embed="rId1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42129273" name="59440ba0-e864-11ef-8ec8-39300f395e3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2961756" name="59440ba0-e864-11ef-8ec8-39300f395e39.jpg"/>
                          <pic:cNvPicPr/>
                        </pic:nvPicPr>
                        <pic:blipFill>
                          <a:blip r:embed="rId1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5 Treppenhaus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93489127" name="da95a350-e867-11ef-bef9-ffb83274f3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712319" name="da95a350-e867-11ef-bef9-ffb83274f3b8.jpg"/>
                          <pic:cNvPicPr/>
                        </pic:nvPicPr>
                        <pic:blipFill>
                          <a:blip r:embed="rId1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28601136" name="deb0f7f0-e867-11ef-ae18-a738e7fa9d8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601609" name="deb0f7f0-e867-11ef-ae18-a738e7fa9d89.jpg"/>
                          <pic:cNvPicPr/>
                        </pic:nvPicPr>
                        <pic:blipFill>
                          <a:blip r:embed="rId1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5 Treppenhaus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09028415" name="03203560-e868-11ef-b91c-3961928fc4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2557174" name="03203560-e868-11ef-b91c-3961928fc465.jpg"/>
                          <pic:cNvPicPr/>
                        </pic:nvPicPr>
                        <pic:blipFill>
                          <a:blip r:embed="rId1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34022696" name="11504210-e868-11ef-8a7d-d9ca2f172b2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2773969" name="11504210-e868-11ef-8a7d-d9ca2f172b26.jpg"/>
                          <pic:cNvPicPr/>
                        </pic:nvPicPr>
                        <pic:blipFill>
                          <a:blip r:embed="rId1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5 Treppenhaus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Treppenstufen</w:t>
            </w:r>
          </w:p>
          <w:p>
            <w:pPr>
              <w:spacing w:before="0" w:after="0"/>
            </w:pPr>
            <w:r>
              <w:t>schwarz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57587828" name="478cfe40-e868-11ef-bde1-2142e2561b8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6166205" name="478cfe40-e868-11ef-bde1-2142e2561b8a.jpg"/>
                          <pic:cNvPicPr/>
                        </pic:nvPicPr>
                        <pic:blipFill>
                          <a:blip r:embed="rId1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33901496" name="4dedaf00-e868-11ef-8e79-bd7f8e80769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5754553" name="4dedaf00-e868-11ef-8e79-bd7f8e807699.jpg"/>
                          <pic:cNvPicPr/>
                        </pic:nvPicPr>
                        <pic:blipFill>
                          <a:blip r:embed="rId1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5 101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30103866" name="dfa24050-e868-11ef-9c8e-c74be69706e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7626462" name="dfa24050-e868-11ef-9c8e-c74be69706ea.jpg"/>
                          <pic:cNvPicPr/>
                        </pic:nvPicPr>
                        <pic:blipFill>
                          <a:blip r:embed="rId1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0745187" name="e4adc150-e868-11ef-b5d5-67d49717df8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6034106" name="e4adc150-e868-11ef-b5d5-67d49717df8f.jpg"/>
                          <pic:cNvPicPr/>
                        </pic:nvPicPr>
                        <pic:blipFill>
                          <a:blip r:embed="rId1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5 101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Küche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Küchenrückwand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13158663" name="12f04100-e869-11ef-a7b9-c79fc50cde7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542670" name="12f04100-e869-11ef-a7b9-c79fc50cde74.jpg"/>
                          <pic:cNvPicPr/>
                        </pic:nvPicPr>
                        <pic:blipFill>
                          <a:blip r:embed="rId1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58852490" name="17190320-e869-11ef-8af2-ffe4a6b2a61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4319889" name="17190320-e869-11ef-8af2-ffe4a6b2a61b.jpg"/>
                          <pic:cNvPicPr/>
                        </pic:nvPicPr>
                        <pic:blipFill>
                          <a:blip r:embed="rId1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5 101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10265111" name="31f5b0d0-e869-11ef-be3e-83ef99917a8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3801793" name="31f5b0d0-e869-11ef-be3e-83ef99917a8b.jpg"/>
                          <pic:cNvPicPr/>
                        </pic:nvPicPr>
                        <pic:blipFill>
                          <a:blip r:embed="rId1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37292354" name="37929c60-e869-11ef-b920-5782194102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4806563" name="37929c60-e869-11ef-b920-57821941020e.jpg"/>
                          <pic:cNvPicPr/>
                        </pic:nvPicPr>
                        <pic:blipFill>
                          <a:blip r:embed="rId1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5 101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beige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91214729" name="5091fe90-e869-11ef-95b3-03f734edca3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9058474" name="5091fe90-e869-11ef-95b3-03f734edca33.jpg"/>
                          <pic:cNvPicPr/>
                        </pic:nvPicPr>
                        <pic:blipFill>
                          <a:blip r:embed="rId1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923386432" name="5b22eb80-e869-11ef-abcb-d1657ee3b8c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6790282" name="5b22eb80-e869-11ef-abcb-d1657ee3b8c1.jpg"/>
                          <pic:cNvPicPr/>
                        </pic:nvPicPr>
                        <pic:blipFill>
                          <a:blip r:embed="rId1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5 101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57152167" name="a2a2c0c0-e869-11ef-a7d8-dd5ed652248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559182" name="a2a2c0c0-e869-11ef-a7d8-dd5ed6522488.jpg"/>
                          <pic:cNvPicPr/>
                        </pic:nvPicPr>
                        <pic:blipFill>
                          <a:blip r:embed="rId1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50700017" name="a9c7abe0-e869-11ef-9ed9-57b487773f2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4166080" name="a9c7abe0-e869-11ef-9ed9-57b487773f26.jpg"/>
                          <pic:cNvPicPr/>
                        </pic:nvPicPr>
                        <pic:blipFill>
                          <a:blip r:embed="rId1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5 101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weiss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45488963" name="cd902200-e869-11ef-ab20-e18fc64d3f1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4388868" name="cd902200-e869-11ef-ab20-e18fc64d3f1e.jpg"/>
                          <pic:cNvPicPr/>
                        </pic:nvPicPr>
                        <pic:blipFill>
                          <a:blip r:embed="rId1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1199271" name="d1bba340-e869-11ef-9da1-bb51631793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7084391" name="d1bba340-e869-11ef-9da1-bb516317930d.jpg"/>
                          <pic:cNvPicPr/>
                        </pic:nvPicPr>
                        <pic:blipFill>
                          <a:blip r:embed="rId1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5 Treppenhaus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VM-38</w:t>
            </w:r>
          </w:p>
          <w:p>
            <w:pPr>
              <w:spacing w:before="0" w:after="0"/>
            </w:pPr>
            <w:r>
              <w:t>Zement Formteil</w:t>
            </w:r>
          </w:p>
          <w:p>
            <w:pPr>
              <w:spacing w:before="0" w:after="0"/>
            </w:pPr>
            <w:r>
              <w:t>Treppenstufen</w:t>
            </w:r>
          </w:p>
          <w:p>
            <w:pPr>
              <w:spacing w:before="0" w:after="0"/>
            </w:pPr>
            <w:r>
              <w:t>schwarz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04714556" name="942a6b00-e86a-11ef-8679-d5649c173de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6840971" name="942a6b00-e86a-11ef-8679-d5649c173de8.jpg"/>
                          <pic:cNvPicPr/>
                        </pic:nvPicPr>
                        <pic:blipFill>
                          <a:blip r:embed="rId1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70417901" name="9b80c660-e86a-11ef-b1d9-e7ae17bb58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6312498" name="9b80c660-e86a-11ef-b1d9-e7ae17bb5898.jpg"/>
                          <pic:cNvPicPr/>
                        </pic:nvPicPr>
                        <pic:blipFill>
                          <a:blip r:embed="rId1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5 Treppenhaus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VM-39</w:t>
            </w:r>
          </w:p>
          <w:p>
            <w:pPr>
              <w:spacing w:before="0" w:after="0"/>
            </w:pPr>
            <w:r>
              <w:t>Zement Formteil </w:t>
            </w:r>
          </w:p>
          <w:p>
            <w:pPr>
              <w:spacing w:before="0" w:after="0"/>
            </w:pPr>
            <w:r>
              <w:t>Fensterbank</w:t>
            </w:r>
          </w:p>
          <w:p>
            <w:pPr>
              <w:spacing w:before="0" w:after="0"/>
            </w:pPr>
            <w:r>
              <w:t>schwarz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88234016" name="b64c5d10-e86a-11ef-abb2-4da6dbafe87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7742215" name="b64c5d10-e86a-11ef-abb2-4da6dbafe878.jpg"/>
                          <pic:cNvPicPr/>
                        </pic:nvPicPr>
                        <pic:blipFill>
                          <a:blip r:embed="rId1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30051579" name="bd6699d0-e86a-11ef-b91e-ff65120e5e2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4211060" name="bd6699d0-e86a-11ef-b91e-ff65120e5e28.jpg"/>
                          <pic:cNvPicPr/>
                        </pic:nvPicPr>
                        <pic:blipFill>
                          <a:blip r:embed="rId1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14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r="http://schemas.openxmlformats.org/officeDocument/2006/relationships" xmlns:w="http://schemas.openxmlformats.org/wordprocessingml/2006/main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r="http://schemas.openxmlformats.org/officeDocument/2006/relationships" xmlns:w="http://schemas.openxmlformats.org/wordprocessingml/2006/main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DN70 Welschdörfli 1-5</w:t>
          </w:r>
        </w:p>
        <w:p>
          <w:pPr>
            <w:spacing w:before="0" w:after="0"/>
          </w:pPr>
          <w:r>
            <w:t>70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r="http://schemas.openxmlformats.org/officeDocument/2006/relationships" xmlns:w="http://schemas.openxmlformats.org/wordprocessingml/2006/main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r="http://schemas.openxmlformats.org/officeDocument/2006/relationships" xmlns:w="http://schemas.openxmlformats.org/wordprocessingml/2006/main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media/document_image_rId75.jpeg" Type="http://schemas.openxmlformats.org/officeDocument/2006/relationships/image" Id="rId75"/>
    <Relationship Target="media/document_image_rId76.jpeg" Type="http://schemas.openxmlformats.org/officeDocument/2006/relationships/image" Id="rId76"/>
    <Relationship Target="media/document_image_rId77.jpeg" Type="http://schemas.openxmlformats.org/officeDocument/2006/relationships/image" Id="rId77"/>
    <Relationship Target="media/document_image_rId78.jpeg" Type="http://schemas.openxmlformats.org/officeDocument/2006/relationships/image" Id="rId78"/>
    <Relationship Target="media/document_image_rId79.jpeg" Type="http://schemas.openxmlformats.org/officeDocument/2006/relationships/image" Id="rId79"/>
    <Relationship Target="media/document_image_rId80.jpeg" Type="http://schemas.openxmlformats.org/officeDocument/2006/relationships/image" Id="rId80"/>
    <Relationship Target="media/document_image_rId81.jpeg" Type="http://schemas.openxmlformats.org/officeDocument/2006/relationships/image" Id="rId81"/>
    <Relationship Target="media/document_image_rId82.jpeg" Type="http://schemas.openxmlformats.org/officeDocument/2006/relationships/image" Id="rId82"/>
    <Relationship Target="media/document_image_rId83.jpeg" Type="http://schemas.openxmlformats.org/officeDocument/2006/relationships/image" Id="rId83"/>
    <Relationship Target="media/document_image_rId84.jpeg" Type="http://schemas.openxmlformats.org/officeDocument/2006/relationships/image" Id="rId84"/>
    <Relationship Target="media/document_image_rId85.jpeg" Type="http://schemas.openxmlformats.org/officeDocument/2006/relationships/image" Id="rId85"/>
    <Relationship Target="media/document_image_rId86.jpeg" Type="http://schemas.openxmlformats.org/officeDocument/2006/relationships/image" Id="rId86"/>
    <Relationship Target="media/document_image_rId87.jpeg" Type="http://schemas.openxmlformats.org/officeDocument/2006/relationships/image" Id="rId87"/>
    <Relationship Target="media/document_image_rId88.jpeg" Type="http://schemas.openxmlformats.org/officeDocument/2006/relationships/image" Id="rId88"/>
    <Relationship Target="media/document_image_rId89.jpeg" Type="http://schemas.openxmlformats.org/officeDocument/2006/relationships/image" Id="rId89"/>
    <Relationship Target="media/document_image_rId90.jpeg" Type="http://schemas.openxmlformats.org/officeDocument/2006/relationships/image" Id="rId90"/>
    <Relationship Target="media/document_image_rId91.jpeg" Type="http://schemas.openxmlformats.org/officeDocument/2006/relationships/image" Id="rId91"/>
    <Relationship Target="media/document_image_rId92.jpeg" Type="http://schemas.openxmlformats.org/officeDocument/2006/relationships/image" Id="rId92"/>
    <Relationship Target="media/document_image_rId93.jpeg" Type="http://schemas.openxmlformats.org/officeDocument/2006/relationships/image" Id="rId93"/>
    <Relationship Target="media/document_image_rId94.jpeg" Type="http://schemas.openxmlformats.org/officeDocument/2006/relationships/image" Id="rId94"/>
    <Relationship Target="media/document_image_rId95.jpeg" Type="http://schemas.openxmlformats.org/officeDocument/2006/relationships/image" Id="rId95"/>
    <Relationship Target="media/document_image_rId96.jpeg" Type="http://schemas.openxmlformats.org/officeDocument/2006/relationships/image" Id="rId96"/>
    <Relationship Target="media/document_image_rId97.jpeg" Type="http://schemas.openxmlformats.org/officeDocument/2006/relationships/image" Id="rId97"/>
    <Relationship Target="media/document_image_rId98.jpeg" Type="http://schemas.openxmlformats.org/officeDocument/2006/relationships/image" Id="rId98"/>
    <Relationship Target="media/document_image_rId99.jpeg" Type="http://schemas.openxmlformats.org/officeDocument/2006/relationships/image" Id="rId99"/>
    <Relationship Target="media/document_image_rId100.jpeg" Type="http://schemas.openxmlformats.org/officeDocument/2006/relationships/image" Id="rId100"/>
    <Relationship Target="media/document_image_rId101.jpeg" Type="http://schemas.openxmlformats.org/officeDocument/2006/relationships/image" Id="rId101"/>
    <Relationship Target="media/document_image_rId102.jpeg" Type="http://schemas.openxmlformats.org/officeDocument/2006/relationships/image" Id="rId102"/>
    <Relationship Target="media/document_image_rId103.jpeg" Type="http://schemas.openxmlformats.org/officeDocument/2006/relationships/image" Id="rId103"/>
    <Relationship Target="media/document_image_rId104.jpeg" Type="http://schemas.openxmlformats.org/officeDocument/2006/relationships/image" Id="rId104"/>
    <Relationship Target="media/document_image_rId105.jpeg" Type="http://schemas.openxmlformats.org/officeDocument/2006/relationships/image" Id="rId105"/>
    <Relationship Target="media/document_image_rId106.jpeg" Type="http://schemas.openxmlformats.org/officeDocument/2006/relationships/image" Id="rId106"/>
    <Relationship Target="media/document_image_rId107.jpeg" Type="http://schemas.openxmlformats.org/officeDocument/2006/relationships/image" Id="rId107"/>
    <Relationship Target="media/document_image_rId108.jpeg" Type="http://schemas.openxmlformats.org/officeDocument/2006/relationships/image" Id="rId108"/>
    <Relationship Target="media/document_image_rId109.jpeg" Type="http://schemas.openxmlformats.org/officeDocument/2006/relationships/image" Id="rId109"/>
    <Relationship Target="media/document_image_rId110.jpeg" Type="http://schemas.openxmlformats.org/officeDocument/2006/relationships/image" Id="rId110"/>
    <Relationship Target="media/document_image_rId111.jpeg" Type="http://schemas.openxmlformats.org/officeDocument/2006/relationships/image" Id="rId111"/>
    <Relationship Target="media/document_image_rId112.jpeg" Type="http://schemas.openxmlformats.org/officeDocument/2006/relationships/image" Id="rId112"/>
    <Relationship Target="media/document_image_rId113.jpeg" Type="http://schemas.openxmlformats.org/officeDocument/2006/relationships/image" Id="rId113"/>
    <Relationship Target="media/document_image_rId114.jpeg" Type="http://schemas.openxmlformats.org/officeDocument/2006/relationships/image" Id="rId114"/>
    <Relationship Target="media/document_image_rId115.jpeg" Type="http://schemas.openxmlformats.org/officeDocument/2006/relationships/image" Id="rId115"/>
    <Relationship Target="media/document_image_rId116.jpeg" Type="http://schemas.openxmlformats.org/officeDocument/2006/relationships/image" Id="rId116"/>
    <Relationship Target="media/document_image_rId117.jpeg" Type="http://schemas.openxmlformats.org/officeDocument/2006/relationships/image" Id="rId117"/>
    <Relationship Target="media/document_image_rId118.jpeg" Type="http://schemas.openxmlformats.org/officeDocument/2006/relationships/image" Id="rId118"/>
    <Relationship Target="media/document_image_rId119.jpeg" Type="http://schemas.openxmlformats.org/officeDocument/2006/relationships/image" Id="rId119"/>
    <Relationship Target="media/document_image_rId120.jpeg" Type="http://schemas.openxmlformats.org/officeDocument/2006/relationships/image" Id="rId120"/>
    <Relationship Target="media/document_image_rId121.jpeg" Type="http://schemas.openxmlformats.org/officeDocument/2006/relationships/image" Id="rId121"/>
    <Relationship Target="media/document_image_rId122.jpeg" Type="http://schemas.openxmlformats.org/officeDocument/2006/relationships/image" Id="rId122"/>
    <Relationship Target="media/document_image_rId123.jpeg" Type="http://schemas.openxmlformats.org/officeDocument/2006/relationships/image" Id="rId123"/>
    <Relationship Target="media/document_image_rId124.jpeg" Type="http://schemas.openxmlformats.org/officeDocument/2006/relationships/image" Id="rId124"/>
    <Relationship Target="media/document_image_rId125.jpeg" Type="http://schemas.openxmlformats.org/officeDocument/2006/relationships/image" Id="rId125"/>
    <Relationship Target="media/document_image_rId126.jpeg" Type="http://schemas.openxmlformats.org/officeDocument/2006/relationships/image" Id="rId126"/>
    <Relationship Target="media/document_image_rId127.jpeg" Type="http://schemas.openxmlformats.org/officeDocument/2006/relationships/image" Id="rId127"/>
    <Relationship Target="media/document_image_rId128.jpeg" Type="http://schemas.openxmlformats.org/officeDocument/2006/relationships/image" Id="rId128"/>
    <Relationship Target="media/document_image_rId129.jpeg" Type="http://schemas.openxmlformats.org/officeDocument/2006/relationships/image" Id="rId129"/>
    <Relationship Target="media/document_image_rId130.jpeg" Type="http://schemas.openxmlformats.org/officeDocument/2006/relationships/image" Id="rId130"/>
    <Relationship Target="media/document_image_rId131.jpeg" Type="http://schemas.openxmlformats.org/officeDocument/2006/relationships/image" Id="rId131"/>
    <Relationship Target="media/document_image_rId132.jpeg" Type="http://schemas.openxmlformats.org/officeDocument/2006/relationships/image" Id="rId132"/>
    <Relationship Target="media/document_image_rId133.jpeg" Type="http://schemas.openxmlformats.org/officeDocument/2006/relationships/image" Id="rId133"/>
    <Relationship Target="media/document_image_rId134.jpeg" Type="http://schemas.openxmlformats.org/officeDocument/2006/relationships/image" Id="rId134"/>
    <Relationship Target="media/document_image_rId135.jpeg" Type="http://schemas.openxmlformats.org/officeDocument/2006/relationships/image" Id="rId135"/>
    <Relationship Target="media/document_image_rId136.jpeg" Type="http://schemas.openxmlformats.org/officeDocument/2006/relationships/image" Id="rId136"/>
    <Relationship Target="media/document_image_rId137.jpeg" Type="http://schemas.openxmlformats.org/officeDocument/2006/relationships/image" Id="rId137"/>
    <Relationship Target="media/document_image_rId138.jpeg" Type="http://schemas.openxmlformats.org/officeDocument/2006/relationships/image" Id="rId138"/>
    <Relationship Target="media/document_image_rId139.jpeg" Type="http://schemas.openxmlformats.org/officeDocument/2006/relationships/image" Id="rId139"/>
    <Relationship Target="footer.xml" Type="http://schemas.openxmlformats.org/officeDocument/2006/relationships/footer" Id="rId140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