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Kindergarten Obere Zelglistrasse 13/ 15, 8600 Dübendorf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1002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94868936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6741310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