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7849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871692" name="019ef985-9ef0-7a52-adae-f6dd456658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147142" name="019ef985-c91c-7431-b75c-9e3517ac5c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932675" name="019ef985-c91c-7431-b75c-9e3517ac5c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149462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791210" name="019ef986-e2d3-7b1c-bc42-c2240bdf2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066962" name="019ef987-2755-74f8-8ebf-63fe5bba5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485722" name="019ef987-2755-74f8-8ebf-63fe5bba54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003736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859328" name="019ef98b-fff8-76c9-98e6-eaca978af6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524786" name="019ef98c-76ed-706f-8681-a83f86db7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193320" name="019ef98c-76ed-706f-8681-a83f86db7c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271675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904391" name="019ef993-259e-7c7f-977b-7dd46c889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972446" name="019ef995-90bf-72e5-9d09-31c1d2c6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86980" name="019ef995-90bf-72e5-9d09-31c1d2c6c7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118364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382358" name="019ef99b-328c-7213-9deb-f9b5f30cc3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969368" name="019ef99b-45e8-74f2-bf84-5139bfd14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2913" name="019ef99b-45e8-74f2-bf84-5139bfd145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572360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140656" name="019ef9a2-f5a8-7c65-9ae7-eaf603ce6a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271453" name="019ef9a3-32a6-73e7-aaf7-84d204f4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282806" name="019ef9a3-32a6-73e7-aaf7-84d204f45b5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218803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510582" name="019ef9a5-2dc5-7ce5-9966-b6e25a04eb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215142" name="019ef9a5-465a-73e5-ae49-fad3c3e90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950332" name="019ef9a5-465a-73e5-ae49-fad3c3e901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991698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236285" name="019ef9aa-bb22-7132-89b3-9fc33d676f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611739" name="019ef9ab-d1c5-7085-8a1a-4454db8d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369110" name="019ef9ab-d1c5-7085-8a1a-4454db8db5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WC / Abwartraumn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723861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974458" name="019ef9ae-cd6f-7392-94e9-b8c547048a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084053" name="019ef9ae-e572-7989-a5d2-0e274b72c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652746" name="019ef9ae-e572-7989-a5d2-0e274b72c50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88741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59098" name="019ef9b3-7da7-7638-a07a-eb932e711eb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884110" name="019ef9b3-9fa1-7641-b8f0-f1e7bc63f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274733" name="019ef9b3-9fa1-7641-b8f0-f1e7bc63fe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606645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75631" name="019ef9b4-06fa-7405-9043-d8a35d05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67720" name="019ef9b4-30f7-739c-8201-53d2cd8ff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759582" name="019ef9b4-30f7-739c-8201-53d2cd8ff84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979944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098308" name="019ef9b9-d80c-7cc9-b1da-86aafb57512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859798" name="019ef9ba-538d-7f94-9ccc-36fd902eb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321192" name="019ef9ba-538d-7f94-9ccc-36fd902eb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651775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566865" name="019ef9bc-e88e-7b65-8002-2dfd587069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372907" name="019ef9bd-eed3-7102-8a0f-1d0f1ad0b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262539" name="019ef9bd-eed3-7102-8a0f-1d0f1ad0bd3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496925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889226" name="019ef9bf-f34b-70ee-aa85-3bba44f0c87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547581" name="019ef9c1-3f53-7434-b664-534aea058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357204" name="019ef9c1-3f53-7434-b664-534aea0589d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180633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611090" name="019ef9c4-cef8-7812-bc26-ae1617ce6ac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15989" name="019ef9c4-e239-7175-8056-f240b79ed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465449" name="019ef9c4-e239-7175-8056-f240b79ed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753567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108877" name="019ef9c9-b687-767e-a82b-ce7a8cd9ffc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558071" name="019ef9ca-bd0f-769d-a4aa-4571ea8fe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853537" name="019ef9ca-bd0f-769d-a4aa-4571ea8fed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029220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22386" name="019ef9d1-5b37-7b86-90ad-174e23da980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828584" name="019ef9d1-8c5c-7817-8c80-2daf48bae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937744" name="019ef9d1-8c5c-7817-8c80-2daf48bae32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730115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708159" name="019ef9d2-1af7-78b8-80a0-da55fda16ce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0477920" name="019ef9d2-36c1-7f64-9c27-cb1c2d3e6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623136" name="019ef9d2-36c1-7f64-9c27-cb1c2d3e6ea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49209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067688" name="019ef9d2-db76-7f91-aca1-a046fd3fe6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377774" name="019ef9d2-f7f4-7c54-82a7-6a13545c5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390426" name="019ef9d2-f7f4-7c54-82a7-6a13545c514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602297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621735" name="019ef9d5-c08f-70d5-bae5-0fbd15137c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740098" name="019ef9d5-ec44-761c-8cc7-4c1783965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398852" name="019ef9d5-ec44-761c-8cc7-4c17839651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008301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667863" name="019ef9d7-a741-73d1-9276-daa8f566f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300795" name="019ef9d8-c477-71ff-a93a-95b97b225a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506341" name="019ef9d8-c477-71ff-a93a-95b97b225a4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057227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469916" name="019ef9da-a275-7488-a5b3-5112b43e91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538510" name="019ef9da-ea74-7bb0-9a69-1da9af913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61444" name="019ef9da-ea74-7bb0-9a69-1da9af91374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584015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992793" name="019ef9db-f89a-7935-9904-fb65fa332a6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213199" name="019ef9dc-12ac-7449-b22c-a45332afc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953103" name="019ef9dc-12ac-7449-b22c-a45332afc72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682714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805381" name="019ef9e3-ad9d-71d2-b6e7-f9523506520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969247" name="019ef9e3-f77a-7593-9dd7-908edf9341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514167" name="019ef9e3-f77a-7593-9dd7-908edf9341b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912167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393112" name="019ef9e4-d411-7ca0-89a1-0b4f33e6803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177651" name="019ef9e5-1a81-7b10-83fe-4e8fda6fa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176120" name="019ef9e5-1a81-7b10-83fe-4e8fda6fa88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456102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999327" name="019ef9e6-7c58-7359-a822-4d113b926f0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506044" name="019ef9e7-75f4-728c-a1b5-d0eac62c26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645334" name="019ef9e7-75f4-728c-a1b5-d0eac62c26a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072439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006959" name="019ef9e8-f9e2-740c-b0d9-8e8363c4171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6794424" name="019ef9e9-1bcd-75f3-803a-3687cee22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34050" name="019ef9e9-1bcd-75f3-803a-3687cee22afe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8549444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668854" name="019ef9e9-93f9-789d-9e34-ceac5ae6c5d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610901" name="019ef9eb-3029-7cd1-aa79-63caccdb2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492861" name="019ef9eb-3029-7cd1-aa79-63caccdb2fc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108923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047788" name="019ef9f0-4fdb-7ebd-b36e-21ac9a9d06d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672893" name="019ef9f0-657b-71de-bf0e-e8e44eb6d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951316" name="019ef9f0-657b-71de-bf0e-e8e44eb6dee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120551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339625" name="019ef9f1-2587-713c-b9a1-5ff985600b0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324035" name="019ef9f1-4068-7e2a-b1f9-2beb307ff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652681" name="019ef9f1-4068-7e2a-b1f9-2beb307ff6f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622890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723473" name="019ef9f5-71b6-734f-b7fa-d9b2ac60665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945768" name="019ef9f5-865d-7478-9f10-305b25ee8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806866" name="019ef9f5-865d-7478-9f10-305b25ee816d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790937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709930" name="019ef9f5-e422-7345-baa0-bc5d62c1dad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782921" name="019ef9f6-0422-7335-b5d2-9c89bdae6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957946" name="019ef9f6-0422-7335-b5d2-9c89bdae6e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435124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504142" name="019ef9f6-7ffa-7929-a2bd-f4001159af9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391401" name="019ef9f6-9cfc-7c1e-85bb-df9b0588e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117542" name="019ef9f6-9cfc-7c1e-85bb-df9b0588efa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471296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597884" name="019ef9f7-5644-77f1-8cbe-a7b6fa0d93ae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977495" name="019ef9f7-9977-72f9-b350-5e6b40485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016306" name="019ef9f7-9977-72f9-b350-5e6b4048548a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746947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705544" name="019ef9fb-cbfe-7ace-8371-8bfff788d03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254844" name="019ef9fc-245a-7424-9b49-af64a196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189178" name="019ef9fc-245a-7424-9b49-af64a196767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988252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190515" name="019efa04-4116-77c6-bd66-135110ed6dd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697219" name="019efa04-5deb-7d46-ba35-692e9558d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209461" name="019efa04-5deb-7d46-ba35-692e9558dc4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Dilitations Fuge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Dilitations Fuge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77788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952213" name="019efa02-0a2a-72b7-a086-ad52bd3d8ee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945189" name="019efa02-3622-73f5-96db-f9192ddb3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27419" name="019efa02-3622-73f5-96db-f9192ddb3a6e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3472197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310327" name="019f1d39-3071-7624-9fcc-982da2cffba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100944" name="019f1d39-7b77-7419-8bc5-238f996e5b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739495" name="019f1d39-7b77-7419-8bc5-238f996e5bd8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2510269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839229" name="019f1d3a-40f1-748d-b329-e0153321ed13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724339" name="019f1d3a-6f41-72bb-82ed-30c83fe7d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943767" name="019f1d3a-6f41-72bb-82ed-30c83fe7ddbf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439022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908032" name="019f1d3b-36fc-7b1d-b165-3161d9bbaba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139689" name="019f1d3b-5574-7885-81af-98f98b8f3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773520" name="019f1d3b-5574-7885-81af-98f98b8f3a9d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643870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155514" name="019f1d49-d699-7f40-86e0-6043c6e7d5b0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354239" name="019f1d4a-1b63-7d89-8f0e-00d5951a3b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028607" name="019f1d4a-1b63-7d89-8f0e-00d5951a3b71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5969319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468250" name="019f1d4e-15f1-7832-90f6-9b14cabfb54d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571299" name="019f1d4e-2bc8-7ba4-9992-c9fd8cb1ca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949082" name="019f1d4e-2bc8-7ba4-9992-c9fd8cb1ca80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720114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905720" name="019f1d53-c983-7074-9ba4-162a75dbf03a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954028" name="019f1d54-0f9c-7008-a78c-c5db0b791b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1973" name="019f1d54-0f9c-7008-a78c-c5db0b791b8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74164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144035" name="019f1d55-cdec-7d83-8d61-ee4bc4201faa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863296" name="019f1d55-e3ed-783b-9ea9-eef7c96739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667729" name="019f1d55-e3ed-783b-9ea9-eef7c96739c1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166085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368021" name="019f1d5b-2122-7612-b076-f9079707eeff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229862" name="019f1d5b-3af9-7473-bd94-11393721f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835519" name="019f1d5b-3af9-7473-bd94-11393721f178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739448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131912" name="019f1d5c-2a6d-78aa-a372-cb373eb0a6a7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2423273" name="019f1d5c-4382-7f9b-8899-4b495f0439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428706" name="019f1d5c-4382-7f9b-8899-4b495f0439de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footer.xml" Type="http://schemas.openxmlformats.org/officeDocument/2006/relationships/footer" Id="rId9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