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82,28 %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Dilitations Fuge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82,08 %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50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