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Kindergarten Obere Zelglistrasse 13/ 15, 8600 Dübendorf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1002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2350580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1058013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