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10803838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72121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