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Asbestschnüre</w:t>
            </w:r>
          </w:p>
          <w:p>
            <w:pPr>
              <w:spacing w:before="0" w:after="0"/>
            </w:pPr>
            <w:r>
              <w:t>Cheminee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3534330" name="019f1728-2f08-77b5-b3a9-74bd9f4cf4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772801" name="019f1728-2f08-77b5-b3a9-74bd9f4cf40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1728380" name="019f1728-575b-7d9f-9c80-229af6d47e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896556" name="019f1728-575b-7d9f-9c80-229af6d47e5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615531" name="019f172a-5843-78f1-a500-e49b30abba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4646" name="019f172a-5843-78f1-a500-e49b30abba5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8702205" name="019f172a-7999-712d-a9ca-86177032dd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498648" name="019f172a-7999-712d-a9ca-86177032dd7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8541287" name="019f172b-4fba-7692-93f1-7fbaf060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046250" name="019f172b-4fba-7692-93f1-7fbaf060d53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3102233" name="019f172b-76c1-799a-8115-7f43433ddc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583599" name="019f172b-76c1-799a-8115-7f43433ddc5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Asbestschnüre</w:t>
            </w:r>
          </w:p>
          <w:p>
            <w:pPr>
              <w:spacing w:before="0" w:after="0"/>
            </w:pPr>
            <w:r>
              <w:t>Cheminee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0882969" name="019f173d-259c-7b9e-86a1-9441b12ec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148488" name="019f173d-259c-7b9e-86a1-9441b12ec7f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2582820" name="019f173d-578d-7276-8c77-eb421c3fb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459710" name="019f173d-578d-7276-8c77-eb421c3fb69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3621832" name="019f173e-0119-747e-b089-20290dcb7d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352565" name="019f173e-0119-747e-b089-20290dcb7dd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1569467" name="019f173e-31fb-7cea-b57b-adde667e0a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517817" name="019f173e-31fb-7cea-b57b-adde667e0a7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2884348" name="019f173e-ad5c-75d1-8a9b-0ea1f2b746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222041" name="019f173e-ad5c-75d1-8a9b-0ea1f2b746d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8649014" name="019f173e-d487-7d0f-a7d8-9ee2d511ac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404796" name="019f173e-d487-7d0f-a7d8-9ee2d511ac4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Asbestschnüre</w:t>
            </w:r>
          </w:p>
          <w:p>
            <w:pPr>
              <w:spacing w:before="0" w:after="0"/>
            </w:pPr>
            <w:r>
              <w:t>Cheminee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9797433" name="019f174a-10a5-7a50-b8dc-912ca965b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366378" name="019f174a-10a5-7a50-b8dc-912ca965b5e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8850490" name="019f174a-3794-7266-a8c4-8ffdca2ab7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97757" name="019f174a-3794-7266-a8c4-8ffdca2ab7b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5698410" name="019f174a-dfda-70d0-83b1-b4f1fbd77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010151" name="019f174a-dfda-70d0-83b1-b4f1fbd77dc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352107" name="019f174b-01a2-745e-a85f-24373129d2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116241" name="019f174b-01a2-745e-a85f-24373129d2f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4263513" name="019f174b-669a-76b4-9e86-b3b97a404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42799" name="019f174b-669a-76b4-9e86-b3b97a404b8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3889470" name="019f174b-81cd-7cb3-8c9a-df73719db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501527" name="019f174b-81cd-7cb3-8c9a-df73719db0d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2674907" name="019f175d-d30d-74d3-b9f2-aab7728710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968572" name="019f175d-d30d-74d3-b9f2-aab77287108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5466348" name="019f175d-fd51-7b1a-bf95-d11d1054e5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417413" name="019f175d-fd51-7b1a-bf95-d11d1054e57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0096649" name="019f175e-8b05-708c-a86a-d5ed9158e8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730495" name="019f175e-8b05-708c-a86a-d5ed9158e8a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1480834" name="019f175e-c389-7d2a-a5aa-84459862bd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414221" name="019f175e-c389-7d2a-a5aa-84459862bda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9061160" name="019f1760-5a1a-7f45-865b-f050866f4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796312" name="019f1760-5a1a-7f45-865b-f050866f47c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6145173" name="019f1760-7f79-78e7-a00c-01d0fbd954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387435" name="019f1760-7f79-78e7-a00c-01d0fbd954b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257578" name="019f176a-98e9-7053-9afc-b1a14a8d0b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020337" name="019f176a-98e9-7053-9afc-b1a14a8d0b7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8416916" name="019f176a-c344-72fc-bc10-5df900aff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754638" name="019f176a-c344-72fc-bc10-5df900aff22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1384526" name="019f176b-bc8d-7271-815d-cdf04af490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077497" name="019f176b-bc8d-7271-815d-cdf04af490c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0577974" name="019f176b-d811-7a16-ba76-8b15415a4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452704" name="019f176b-d811-7a16-ba76-8b15415a480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3686498" name="019f176c-5df9-7d9a-ba2b-b04c95921f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844216" name="019f176c-5df9-7d9a-ba2b-b04c95921fa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9551250" name="019f176c-771d-7e8e-b4df-67904f0bf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943412" name="019f176c-771d-7e8e-b4df-67904f0bfc2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5571497" name="019f1780-8fb6-74b0-83d6-752bb740f8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315348" name="019f1780-8fb6-74b0-83d6-752bb740f82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626381" name="019f1780-af28-711f-b0dd-b9f80a4ed8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142603" name="019f1780-af28-711f-b0dd-b9f80a4ed8a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1893335" name="019f1781-4dee-7e42-9e3e-84957733b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454495" name="019f1781-4dee-7e42-9e3e-84957733b62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988781" name="019f1781-6447-7d6f-9e62-dc9a943479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255235" name="019f1781-6447-7d6f-9e62-dc9a9434793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2469816" name="019f1781-b804-776c-9c17-78fb2e613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279386" name="019f1781-b804-776c-9c17-78fb2e61309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7217740" name="019f1781-d270-7764-ab97-66841ae893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854429" name="019f1781-d270-7764-ab97-66841ae893f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9792369" name="019f179a-e5bb-77b6-8641-5a89a0b337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691723" name="019f179a-e5bb-77b6-8641-5a89a0b33799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5061289" name="019f179b-110f-7399-8f52-8c21144c8a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482217" name="019f179b-110f-7399-8f52-8c21144c8a44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6823007" name="019f179b-f6f2-73cf-97ca-91dafa6b4a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743862" name="019f179b-f6f2-73cf-97ca-91dafa6b4a6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595097" name="019f179c-0cfd-7a0b-91a1-9513ffd486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713040" name="019f179c-0cfd-7a0b-91a1-9513ffd48607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23388" name="019f179c-986b-7f82-9b48-ec75c56f5f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152699" name="019f179c-986b-7f82-9b48-ec75c56f5fcc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7872027" name="019f179c-efb8-7209-a1d1-2e5ae0ee9e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914878" name="019f179c-efb8-7209-a1d1-2e5ae0ee9ea2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0672416" name="019f17a0-c4a9-7858-9531-8258eb86fc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706444" name="019f17a0-c4a9-7858-9531-8258eb86fc82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2597256" name="019f17a3-f5aa-7cc2-84e9-cae3d0c599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351658" name="019f17a3-f5aa-7cc2-84e9-cae3d0c5990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507779" name="019f17a4-21cf-7117-8e4a-e3e84f5a27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089608" name="019f17a4-21cf-7117-8e4a-e3e84f5a27e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4701737" name="019f17a4-49bc-72ff-88fc-10a685e753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648259" name="019f17a4-49bc-72ff-88fc-10a685e753eb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1001952" name="019f17a4-b8e4-7b40-9089-c51ba38813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232441" name="019f17a4-b8e4-7b40-9089-c51ba3881383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8034723" name="019f17a4-eb45-7bb8-858f-b44156ae13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854585" name="019f17a4-eb45-7bb8-858f-b44156ae134d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0123990" name="019f17da-c622-7996-911f-50e753a7ce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974759" name="019f17da-c622-7996-911f-50e753a7ce9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1035533" name="019f17da-eb28-7133-9a5a-f9cfa137ed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157604" name="019f17da-eb28-7133-9a5a-f9cfa137ed4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1090088" name="019f17db-b889-70b5-b544-1f652ffd88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136791" name="019f17db-b889-70b5-b544-1f652ffd880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323042" name="019f17db-e485-7072-a8a3-99c5761897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510485" name="019f17db-e485-7072-a8a3-99c5761897de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0019844" name="019f17dc-42e4-7e48-b633-42be341ff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423651" name="019f17dc-42e4-7e48-b633-42be341ff767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3768338" name="019f17dc-6285-7e98-94b6-9fb1cfc4d6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491832" name="019f17dc-6285-7e98-94b6-9fb1cfc4d60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Wallisellerstrasse 75, Pfändwiesenstr. 2a,2b,4 Opfikon</w:t>
          </w:r>
        </w:p>
        <w:p>
          <w:pPr>
            <w:spacing w:before="0" w:after="0"/>
          </w:pPr>
          <w:r>
            <w:t>1031 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