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Winkelrainweg 12, 8102 Oberengstringen</w:t>
          </w:r>
        </w:p>
        <w:p>
          <w:pPr>
            <w:spacing w:before="0" w:after="0"/>
          </w:pPr>
          <w:r>
            <w:t>DN 942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