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Winkelrainweg 12, 8102 Oberengstringen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942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1101254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015608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