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7010301" name="019f1cca-1e5d-7d69-aa79-b49d7ba6e3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115271" name="019f1cca-1e5d-7d69-aa79-b49d7ba6e34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9751598" name="019f1cca-40cf-7a0a-a6b8-21ddd6c60a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879173" name="019f1cca-40cf-7a0a-a6b8-21ddd6c60a7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4038231" name="019f1cca-f294-7103-8632-d2cf638e49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377730" name="019f1cca-f294-7103-8632-d2cf638e49f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6440526" name="019f1ccb-3f60-7b5a-a535-6cfc05b700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620920" name="019f1ccb-3f60-7b5a-a535-6cfc05b7004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6304380" name="019f1ccb-a847-7823-b3bf-6d31663ad4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050277" name="019f1ccb-a847-7823-b3bf-6d31663ad48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7408255" name="019f1ccb-d9cf-71e5-81b2-ab6ffc7fad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668917" name="019f1ccb-d9cf-71e5-81b2-ab6ffc7fad4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508195" name="019f1cce-bfec-7bf1-9a64-3cb751dfe5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210764" name="019f1cce-bfec-7bf1-9a64-3cb751dfe51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3493738" name="019f1cdd-149b-7171-bb89-90fb83356b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066807" name="019f1cdd-149b-7171-bb89-90fb83356b9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Wohnzimner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801096" name="019f1cde-6579-7377-b757-e4382250fb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037197" name="019f1cde-6579-7377-b757-e4382250fba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3448607" name="019f1cde-8e74-7002-a15e-aff2c06d76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245951" name="019f1cde-8e74-7002-a15e-aff2c06d764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078612" name="019f1ce0-9db7-7c59-a988-1b893efcf2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763864" name="019f1ce0-9db7-7c59-a988-1b893efcf2b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2040270" name="019f1ce0-b39f-77e4-b7a8-118511cb7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279107" name="019f1ce0-b39f-77e4-b7a8-118511cb7b6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663788" name="019f1ce2-d224-76aa-9a49-6f187f3476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865530" name="019f1ce2-d224-76aa-9a49-6f187f34765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0182430" name="019f1ce6-8494-7b20-8f31-f5c63a5fcf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633478" name="019f1ce6-8494-7b20-8f31-f5c63a5fcfd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1961811" name="019f1ce7-6478-7ab7-a227-e3868ec3e2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050620" name="019f1ce7-6478-7ab7-a227-e3868ec3e25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3659565" name="019f1cea-d3dc-7434-8368-d352303730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969091" name="019f1cea-d3dc-7434-8368-d3523037301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6149373" name="019f1ced-ce1d-723d-a855-eb13a07ea7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969768" name="019f1ced-ce1d-723d-a855-eb13a07ea73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8845861" name="019f1ced-f1ac-7074-957f-68d8d75848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56163" name="019f1ced-f1ac-7074-957f-68d8d75848b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8346801" name="019f1cee-52fc-76e9-a7c0-bf5d215e6d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31179" name="019f1cee-52fc-76e9-a7c0-bf5d215e6db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7827063" name="019f1cee-729d-75e6-bb28-28b28683e0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52910" name="019f1cee-729d-75e6-bb28-28b28683e06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6009689" name="019f1d0c-c8f9-7dca-95c6-462caa373c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903190" name="019f1d0c-c8f9-7dca-95c6-462caa373ce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4507447" name="019f1d0d-2d12-79fb-b824-0ca215d8ee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559998" name="019f1d0d-2d12-79fb-b824-0ca215d8ee1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67934697" name="019f1d0f-0136-789f-abbf-dcb4a490a2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078783" name="019f1d0f-0136-789f-abbf-dcb4a490a22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98090004" name="019f1d0f-5a90-7b0c-b94e-c283d46c96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547055" name="019f1d0f-5a90-7b0c-b94e-c283d46c96c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88101866" name="019f1d10-4fee-7f9a-9bb0-0e5a8c7fc2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614724" name="019f1d10-4fee-7f9a-9bb0-0e5a8c7fc26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24194034" name="019f1d10-a9dc-7069-aec6-c09c102448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123602" name="019f1d10-a9dc-7069-aec6-c09c102448c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4. OG,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8827170" name="019f1d11-6b3f-7b24-be59-f8cdfddccf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515183" name="019f1d11-6b3f-7b24-be59-f8cdfddccf2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1671206" name="019f1d11-a1aa-7ff2-b6c7-e368d41493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921377" name="019f1d11-a1aa-7ff2-b6c7-e368d41493a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Winkelrainweg 12, 8102 Oberengstringen</w:t>
          </w:r>
        </w:p>
        <w:p>
          <w:pPr>
            <w:spacing w:before="0" w:after="0"/>
          </w:pPr>
          <w:r>
            <w:t>DN 942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