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EFH. Rudolf-Bitter-Strasse 13, 4323 Wallbach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DN 1021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972624864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00057262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="http://schemas.openxmlformats.org/officeDocument/2006/math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