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28136627" name="019f1c52-f832-7db6-a75b-f4d135a3f9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041156" name="019f1c52-f832-7db6-a75b-f4d135a3f9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1826953" name="019f1c55-5ea8-70a4-b1b4-7dbe7ceab8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386631" name="019f1c55-5ea8-70a4-b1b4-7dbe7ceab8c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47570463" name="019f1c55-dfa3-7d10-b465-0b01b5bc48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319481" name="019f1c55-dfa3-7d10-b465-0b01b5bc48f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72403076" name="019f1c56-d073-7261-919a-d98a919b08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351311" name="019f1c56-d073-7261-919a-d98a919b080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88097376" name="019f1c57-84ad-7768-bb2e-45537c2f06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514194" name="019f1c57-84ad-7768-bb2e-45537c2f06e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2603171" name="019f1c57-b305-7c80-8889-9f6ef91fec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709772" name="019f1c57-b305-7c80-8889-9f6ef91fec1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61705882" name="019f1c58-5c13-708c-9d33-7497942c4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133798" name="019f1c58-5c13-708c-9d33-7497942c46f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3700692" name="019f1c58-b9e6-7415-a94e-dddf6122e0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735194" name="019f1c58-b9e6-7415-a94e-dddf6122e07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49009565" name="019f1c59-b7e7-75ea-bbae-3b2ff89778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174045" name="019f1c59-b7e7-75ea-bbae-3b2ff897784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45071912" name="019f1c5a-1ff1-79cc-a64a-ce9fe8697c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590699" name="019f1c5a-1ff1-79cc-a64a-ce9fe8697c5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54458366" name="019f1c5a-b869-79cc-8582-6b91a81a0e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488264" name="019f1c5a-b869-79cc-8582-6b91a81a0e6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9076607" name="019f1c5a-f29a-7648-9bfa-b37e2977b3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100719" name="019f1c5a-f29a-7648-9bfa-b37e2977b3a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07683283" name="019f1c5c-2e30-7f45-82fa-777cdc6ebc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390794" name="019f1c5c-2e30-7f45-82fa-777cdc6ebc1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9919058" name="019f1c5c-8848-77c9-8bf3-a85471b412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821711" name="019f1c5c-8848-77c9-8bf3-a85471b4122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3665034" name="019f1c5e-f2d4-7240-9f3b-23fb58973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650611" name="019f1c5e-f2d4-7240-9f3b-23fb589735a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4114589" name="019f1c5f-20a3-736f-ba27-da5d641d0b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631826" name="019f1c5f-20a3-736f-ba27-da5d641d0bd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8410982" name="019f1d62-7ba4-72ea-9dad-257b134b22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893869" name="019f1d62-7ba4-72ea-9dad-257b134b22d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085415" name="019f1d62-abdf-79e9-ae12-f5b501a7e5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87299" name="019f1d62-abdf-79e9-ae12-f5b501a7e56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01136408" name="019f1d63-6daa-7fc5-b215-42c71d1d3f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160655" name="019f1d63-6daa-7fc5-b215-42c71d1d3ff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927599" name="019f1d63-b295-7149-a698-bb7488c07b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311338" name="019f1d63-b295-7149-a698-bb7488c07bc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Esszimmer/ 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12392950" name="019f1d65-b2ea-7d26-94b0-e5a8a051e8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9999" name="019f1d65-b2ea-7d26-94b0-e5a8a051e8b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76137205" name="019f1d66-398b-7439-a2b5-4c607c3e6f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011478" name="019f1d66-398b-7439-a2b5-4c607c3e6f9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72468826" name="019f1d77-279d-7ae0-9d6b-bccec1735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669844" name="019f1d77-279d-7ae0-9d6b-bccec1735c2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7802402" name="019f1d77-7c4c-7d96-a527-37acf521a2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735804" name="019f1d77-7c4c-7d96-a527-37acf521a24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5373210" name="019f1d78-5841-7828-83ad-2afdbd8a0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109418" name="019f1d78-5841-7828-83ad-2afdbd8a040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364756" name="019f1d78-a7ba-7330-a8e2-d7bb32b33a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165273" name="019f1d78-a7ba-7330-a8e2-d7bb32b33a4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1629599" name="019f1d8c-7430-7f01-a7fa-6186fdd58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734671" name="019f1d8c-7430-7f01-a7fa-6186fdd5815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06808586" name="019f1d8c-ba93-7959-b9c2-a7db7f3301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976819" name="019f1d8c-ba93-7959-b9c2-a7db7f33016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1602852" name="019f1d9b-c334-7954-a849-828275072b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12842" name="019f1d9b-c334-7954-a849-828275072b5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3684393" name="019f1d9c-1d68-7626-8721-840abf6b7a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331038" name="019f1d9c-1d68-7626-8721-840abf6b7a1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476301" name="019f1dbc-35a8-742a-a045-318cf4bd28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244699" name="019f1dbc-35a8-742a-a045-318cf4bd289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2309481" name="019f1dbc-88a8-795b-90fa-d137b7c8bb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555611" name="019f1dbc-88a8-795b-90fa-d137b7c8bb8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6188257" name="019f1dbe-0385-74aa-8b22-267fb0fa6b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123693" name="019f1dbe-0385-74aa-8b22-267fb0fa6bc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5212831" name="019f1dbe-3bde-7614-8bd8-88e4c78a9c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853787" name="019f1dbe-3bde-7614-8bd8-88e4c78a9c5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155323494" name="019f1dc1-b968-7ba7-a140-468ad68db2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410856" name="019f1dc1-b968-7ba7-a140-468ad68db26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6513959" name="019f1dc1-e067-7e09-af20-617425eac9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931745" name="019f1dc1-e067-7e09-af20-617425eac91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Rudolf-Bitter-Strasse 13, 4323 Wallbach</w:t>
          </w:r>
        </w:p>
        <w:p>
          <w:pPr>
            <w:spacing w:before="0" w:after="0"/>
          </w:pPr>
          <w:r>
            <w:t>DN 1021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