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Cheminèe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Asbestschnüre</w:t>
            </w:r>
          </w:p>
          <w:p>
            <w:pPr>
              <w:spacing w:before="0" w:after="0"/>
            </w:pPr>
            <w:r>
              <w:t>Cheminee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4694003" name="019f1728-2f08-77b5-b3a9-74bd9f4cf4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764855" name="019f1728-2f08-77b5-b3a9-74bd9f4cf40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2461799" name="019f1728-575b-7d9f-9c80-229af6d47e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582540" name="019f1728-575b-7d9f-9c80-229af6d47e5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Cheminèe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4452206" name="019f172a-5843-78f1-a500-e49b30abba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783946" name="019f172a-5843-78f1-a500-e49b30abba5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3725341" name="019f172a-7999-712d-a9ca-86177032dd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114806" name="019f172a-7999-712d-a9ca-86177032dd7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Cheminèe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2577760" name="019f172b-4fba-7692-93f1-7fbaf060d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95768" name="019f172b-4fba-7692-93f1-7fbaf060d53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0909249" name="019f172b-76c1-799a-8115-7f43433ddc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54607" name="019f172b-76c1-799a-8115-7f43433ddc5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Asbestschnüre</w:t>
            </w:r>
          </w:p>
          <w:p>
            <w:pPr>
              <w:spacing w:before="0" w:after="0"/>
            </w:pPr>
            <w:r>
              <w:t>Cheminee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6275005" name="019f173d-259c-7b9e-86a1-9441b12ec7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316438" name="019f173d-259c-7b9e-86a1-9441b12ec7f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1424413" name="019f173d-578d-7276-8c77-eb421c3fb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203922" name="019f173d-578d-7276-8c77-eb421c3fb69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4033598" name="019f173e-0119-747e-b089-20290dcb7d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815322" name="019f173e-0119-747e-b089-20290dcb7dd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1149200" name="019f173e-31fb-7cea-b57b-adde667e0a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737428" name="019f173e-31fb-7cea-b57b-adde667e0a7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3297766" name="019f173e-ad5c-75d1-8a9b-0ea1f2b746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423510" name="019f173e-ad5c-75d1-8a9b-0ea1f2b746d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0776486" name="019f173e-d487-7d0f-a7d8-9ee2d511ac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179993" name="019f173e-d487-7d0f-a7d8-9ee2d511ac4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Asbestschnüre</w:t>
            </w:r>
          </w:p>
          <w:p>
            <w:pPr>
              <w:spacing w:before="0" w:after="0"/>
            </w:pPr>
            <w:r>
              <w:t>Cheminee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0393392" name="019f174a-10a5-7a50-b8dc-912ca965b5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36642" name="019f174a-10a5-7a50-b8dc-912ca965b5e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924626" name="019f174a-3794-7266-a8c4-8ffdca2ab7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600771" name="019f174a-3794-7266-a8c4-8ffdca2ab7b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7417047" name="019f174a-dfda-70d0-83b1-b4f1fbd77d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28248" name="019f174a-dfda-70d0-83b1-b4f1fbd77dc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6275275" name="019f174b-01a2-745e-a85f-24373129d2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630694" name="019f174b-01a2-745e-a85f-24373129d2f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5266881" name="019f174b-669a-76b4-9e86-b3b97a404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820857" name="019f174b-669a-76b4-9e86-b3b97a404b8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2262912" name="019f174b-81cd-7cb3-8c9a-df73719db0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518839" name="019f174b-81cd-7cb3-8c9a-df73719db0d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2663305" name="019f175d-d30d-74d3-b9f2-aab7728710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795501" name="019f175d-d30d-74d3-b9f2-aab77287108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5286840" name="019f175d-fd51-7b1a-bf95-d11d1054e5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585314" name="019f175d-fd51-7b1a-bf95-d11d1054e57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1181991" name="019f175e-8b05-708c-a86a-d5ed9158e8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35336" name="019f175e-8b05-708c-a86a-d5ed9158e8a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514826" name="019f175e-c389-7d2a-a5aa-84459862bd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442618" name="019f175e-c389-7d2a-a5aa-84459862bda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9457599" name="019f1760-5a1a-7f45-865b-f050866f47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418920" name="019f1760-5a1a-7f45-865b-f050866f47c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2061942" name="019f1760-7f79-78e7-a00c-01d0fbd954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670987" name="019f1760-7f79-78e7-a00c-01d0fbd954b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3374723" name="019f176a-98e9-7053-9afc-b1a14a8d0b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63674" name="019f176a-98e9-7053-9afc-b1a14a8d0b7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7378655" name="019f176a-c344-72fc-bc10-5df900aff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806475" name="019f176a-c344-72fc-bc10-5df900aff22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3932101" name="019f176b-bc8d-7271-815d-cdf04af490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668892" name="019f176b-bc8d-7271-815d-cdf04af490c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1062054" name="019f176b-d811-7a16-ba76-8b15415a4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85103" name="019f176b-d811-7a16-ba76-8b15415a480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8072220" name="019f176c-5df9-7d9a-ba2b-b04c95921f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944829" name="019f176c-5df9-7d9a-ba2b-b04c95921fa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3861156" name="019f176c-771d-7e8e-b4df-67904f0bf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012955" name="019f176c-771d-7e8e-b4df-67904f0bfc2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2971314" name="019f1780-8fb6-74b0-83d6-752bb740f8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231329" name="019f1780-8fb6-74b0-83d6-752bb740f82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1168707" name="019f1780-af28-711f-b0dd-b9f80a4ed8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30353" name="019f1780-af28-711f-b0dd-b9f80a4ed8a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7592617" name="019f1781-4dee-7e42-9e3e-84957733b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065633" name="019f1781-4dee-7e42-9e3e-84957733b62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8283514" name="019f1781-6447-7d6f-9e62-dc9a943479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011531" name="019f1781-6447-7d6f-9e62-dc9a9434793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3481128" name="019f1781-b804-776c-9c17-78fb2e613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904655" name="019f1781-b804-776c-9c17-78fb2e61309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2553315" name="019f1781-d270-7764-ab97-66841ae893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427395" name="019f1781-d270-7764-ab97-66841ae893f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1457158" name="019f179a-e5bb-77b6-8641-5a89a0b337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8614" name="019f179a-e5bb-77b6-8641-5a89a0b33799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7661050" name="019f179b-110f-7399-8f52-8c21144c8a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371759" name="019f179b-110f-7399-8f52-8c21144c8a44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229713" name="019f179b-f6f2-73cf-97ca-91dafa6b4a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944896" name="019f179b-f6f2-73cf-97ca-91dafa6b4a6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2951540" name="019f179c-0cfd-7a0b-91a1-9513ffd486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102634" name="019f179c-0cfd-7a0b-91a1-9513ffd48607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2128122" name="019f179c-986b-7f82-9b48-ec75c56f5f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208466" name="019f179c-986b-7f82-9b48-ec75c56f5fcc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8056377" name="019f179c-efb8-7209-a1d1-2e5ae0ee9e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251469" name="019f179c-efb8-7209-a1d1-2e5ae0ee9ea2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9284961" name="019f17a0-c4a9-7858-9531-8258eb86fc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165202" name="019f17a0-c4a9-7858-9531-8258eb86fc82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6415104" name="019f17a3-f5aa-7cc2-84e9-cae3d0c599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009085" name="019f17a3-f5aa-7cc2-84e9-cae3d0c59900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6407929" name="019f17a4-21cf-7117-8e4a-e3e84f5a27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536105" name="019f17a4-21cf-7117-8e4a-e3e84f5a27e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4847622" name="019f17a4-49bc-72ff-88fc-10a685e753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139806" name="019f17a4-49bc-72ff-88fc-10a685e753eb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9478872" name="019f17a4-b8e4-7b40-9089-c51ba38813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792675" name="019f17a4-b8e4-7b40-9089-c51ba3881383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8833003" name="019f17a4-eb45-7bb8-858f-b44156ae13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820262" name="019f17a4-eb45-7bb8-858f-b44156ae134d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75. WHG. rechts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2161886" name="019f17da-c622-7996-911f-50e753a7ce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434962" name="019f17da-c622-7996-911f-50e753a7ce93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8539945" name="019f17da-eb28-7133-9a5a-f9cfa137ed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636364" name="019f17da-eb28-7133-9a5a-f9cfa137ed42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75. WHG. rechts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1905855" name="019f17db-b889-70b5-b544-1f652ffd88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454482" name="019f17db-b889-70b5-b544-1f652ffd8803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4120881" name="019f17db-e485-7072-a8a3-99c5761897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055518" name="019f17db-e485-7072-a8a3-99c5761897de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75. WHG. rechts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9926574" name="019f17dc-42e4-7e48-b633-42be341ff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575400" name="019f17dc-42e4-7e48-b633-42be341ff767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1564708" name="019f17dc-6285-7e98-94b6-9fb1cfc4d6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067954" name="019f17dc-6285-7e98-94b6-9fb1cfc4d603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Wallisellerstrasse 75, Pfändwiesenstr. 2a,2b,4 Opfikon</w:t>
          </w:r>
        </w:p>
        <w:p>
          <w:pPr>
            <w:spacing w:before="0" w:after="0"/>
          </w:pPr>
          <w:r>
            <w:t>1031 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