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Rütibohlstrasse 41, Langnau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3994807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4768347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