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Eingang/ 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614038311" name="019f1767-97e3-7036-a140-60679377010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7656590" name="019f1767-97e3-7036-a140-60679377010e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1301947" name="019f1767-e680-7915-a8fd-0705b1a6518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2253616" name="019f1767-e680-7915-a8fd-0705b1a6518e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04323923" name="019f176f-bec9-78c9-b50e-c434f63889a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3423530" name="019f176f-bec9-78c9-b50e-c434f63889ae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44260942" name="019f1770-0241-7e24-be32-2dcf8ac220e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9316415" name="019f1770-0241-7e24-be32-2dcf8ac220e7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 Treppenhaus </w:t>
            </w:r>
          </w:p>
          <w:p>
            <w:pPr>
              <w:spacing w:before="0" w:after="0"/>
            </w:pPr>
            <w:r>
              <w:t>EG-OG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898544773" name="019f177b-1c64-771c-94e4-e823729ef7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2341241" name="019f177b-1c64-771c-94e4-e823729ef726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41411348" name="019f177b-58fc-7b0d-83c9-4e9dd157bcf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2325325" name="019f177b-58fc-7b0d-83c9-4e9dd157bcf5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 Treppenhaus </w:t>
            </w:r>
          </w:p>
          <w:p>
            <w:pPr>
              <w:spacing w:before="0" w:after="0"/>
            </w:pPr>
            <w:r>
              <w:t>UG-DG 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701811617" name="019f177c-9ec3-7fe4-8d76-06f7e898876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8287258" name="019f177c-9ec3-7fe4-8d76-06f7e898876e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1738240" name="019f177c-d9eb-7727-a127-e889a52ff4a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3477651" name="019f177c-d9eb-7727-a127-e889a52ff4ad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Kinderzimmer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30084036" name="019f1792-6313-7e4e-bdec-88189646239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0560087" name="019f1792-6313-7e4e-bdec-88189646239b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16901207" name="019f1792-889e-73d5-bfdd-2c17594873a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8517883" name="019f1792-889e-73d5-bfdd-2c17594873ad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Kinderzimmer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59074533" name="019f1793-ea65-7b88-83c8-dcf48af2776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9837698" name="019f1793-ea65-7b88-83c8-dcf48af2776b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32970736" name="019f1794-189c-7940-ad71-1ad87e33f4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4713047" name="019f1794-189c-7940-ad71-1ad87e33f498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Küche/Badezimmer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Zweilagig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935958310" name="019f17a3-ea8d-745b-b3aa-509c6f008fe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2464250" name="019f17a3-ea8d-745b-b3aa-509c6f008fe7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79580298" name="019f17a4-0c1d-7498-b00c-e1113a1ba22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0526388" name="019f17a4-0c1d-7498-b00c-e1113a1ba22e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524147389" name="019f17a8-2657-7ae9-891a-c20b9484870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3632461" name="019f17a8-2657-7ae9-891a-c20b94848700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17238986" name="019f17a8-43de-70fb-b602-074b82f74e9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9942857" name="019f17a8-43de-70fb-b602-074b82f74e91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702378617" name="019f17b9-928e-7c65-b268-9f975c45cf6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4817015" name="019f17b9-928e-7c65-b268-9f975c45cf69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45556687" name="019f17b9-f279-7262-84e8-9a3070f7622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0325770" name="019f17b9-f279-7262-84e8-9a3070f7622f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209092596" name="019f17c1-3c24-7850-88e0-bd74f7ffe9e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8606409" name="019f17c1-3c24-7850-88e0-bd74f7ffe9ed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51502452" name="019f17c1-7cd1-75e4-b114-b7cdd4b9da8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222938" name="019f17c1-7cd1-75e4-b114-b7cdd4b9da8b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Rütibohlstrasse 41, Langnau am Albis</w:t>
          </w:r>
        </w:p>
        <w:p>
          <w:pPr>
            <w:spacing w:before="0" w:after="0"/>
          </w:pPr>
          <w:r>
            <w:t>DN 974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footer.xml" Type="http://schemas.openxmlformats.org/officeDocument/2006/relationships/footer" Id="rId2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