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40928" name="019f1728-2f08-77b5-b3a9-74bd9f4cf4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833672" name="019f1728-2f08-77b5-b3a9-74bd9f4cf40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8653045" name="019f1728-575b-7d9f-9c80-229af6d47e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3641341" name="019f1728-575b-7d9f-9c80-229af6d47e5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1514444" name="019f172a-5843-78f1-a500-e49b30abba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072006" name="019f172a-5843-78f1-a500-e49b30abba5b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468032" name="019f172a-7999-712d-a9ca-86177032dd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858066" name="019f172a-7999-712d-a9ca-86177032dd7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links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Cheminèe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24133" name="019f172b-4fba-7692-93f1-7fbaf060d5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455951" name="019f172b-4fba-7692-93f1-7fbaf060d532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0099525" name="019f172b-76c1-799a-8115-7f43433ddc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22600" name="019f172b-76c1-799a-8115-7f43433ddc54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3539582" name="019f173d-259c-7b9e-86a1-9441b12ec7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982199" name="019f173d-259c-7b9e-86a1-9441b12ec7f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8451570" name="019f173d-578d-7276-8c77-eb421c3fb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926948" name="019f173d-578d-7276-8c77-eb421c3fb69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0310826" name="019f173e-0119-747e-b089-20290dcb7d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851529" name="019f173e-0119-747e-b089-20290dcb7dd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1441966" name="019f173e-31fb-7cea-b57b-adde667e0a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587269" name="019f173e-31fb-7cea-b57b-adde667e0a7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584823" name="019f173e-ad5c-75d1-8a9b-0ea1f2b746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8352986" name="019f173e-ad5c-75d1-8a9b-0ea1f2b746d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0289219" name="019f173e-d487-7d0f-a7d8-9ee2d511ac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1589065" name="019f173e-d487-7d0f-a7d8-9ee2d511ac4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Asbestschnüre</w:t>
            </w:r>
          </w:p>
          <w:p>
            <w:pPr>
              <w:spacing w:before="0" w:after="0"/>
            </w:pPr>
            <w:r>
              <w:t>Cheminee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037349" name="019f174a-10a5-7a50-b8dc-912ca965b5e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8539003" name="019f174a-10a5-7a50-b8dc-912ca965b5e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556901" name="019f174a-3794-7266-a8c4-8ffdca2ab7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830895" name="019f174a-3794-7266-a8c4-8ffdca2ab7b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0407874" name="019f174a-dfda-70d0-83b1-b4f1fbd77d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3633608" name="019f174a-dfda-70d0-83b1-b4f1fbd77d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449891" name="019f174b-01a2-745e-a85f-24373129d2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222168" name="019f174b-01a2-745e-a85f-24373129d2f8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2. WHG. rechts </w:t>
            </w:r>
          </w:p>
          <w:p>
            <w:pPr>
              <w:spacing w:before="0" w:after="0"/>
            </w:pPr>
            <w:r>
              <w:t>1. 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0586851" name="019f174b-669a-76b4-9e86-b3b97a404b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827421" name="019f174b-669a-76b4-9e86-b3b97a404b8b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4421225" name="019f174b-81cd-7cb3-8c9a-df73719db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2973383" name="019f174b-81cd-7cb3-8c9a-df73719db0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2904513" name="019f175d-d30d-74d3-b9f2-aab7728710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333736" name="019f175d-d30d-74d3-b9f2-aab77287108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5275119" name="019f175d-fd51-7b1a-bf95-d11d1054e5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8716295" name="019f175d-fd51-7b1a-bf95-d11d1054e57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3810093" name="019f175e-8b05-708c-a86a-d5ed9158e8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5780570" name="019f175e-8b05-708c-a86a-d5ed9158e8ac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021442" name="019f175e-c389-7d2a-a5aa-84459862bd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71660" name="019f175e-c389-7d2a-a5aa-84459862bda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3349489" name="019f1760-5a1a-7f45-865b-f050866f47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858039" name="019f1760-5a1a-7f45-865b-f050866f47c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828013" name="019f1760-7f79-78e7-a00c-01d0fbd954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936561" name="019f1760-7f79-78e7-a00c-01d0fbd954b9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1609221" name="019f176a-98e9-7053-9afc-b1a14a8d0b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64846" name="019f176a-98e9-7053-9afc-b1a14a8d0b7f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21092" name="019f176a-c344-72fc-bc10-5df900aff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107776" name="019f176a-c344-72fc-bc10-5df900aff22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1693035" name="019f176b-bc8d-7271-815d-cdf04af490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45250" name="019f176b-bc8d-7271-815d-cdf04af490c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713804" name="019f176b-d811-7a16-ba76-8b15415a4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8647377" name="019f176b-d811-7a16-ba76-8b15415a480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2b. WHG. rechts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9175976" name="019f176c-5df9-7d9a-ba2b-b04c95921f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527110" name="019f176c-5df9-7d9a-ba2b-b04c95921fa2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701642" name="019f176c-771d-7e8e-b4df-67904f0bf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9678250" name="019f176c-771d-7e8e-b4df-67904f0bfc2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628575" name="019f1780-8fb6-74b0-83d6-752bb740f8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9751463" name="019f1780-8fb6-74b0-83d6-752bb740f82c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368039" name="019f1780-af28-711f-b0dd-b9f80a4ed8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1749380" name="019f1780-af28-711f-b0dd-b9f80a4ed8a7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12011" name="019f1781-4dee-7e42-9e3e-84957733b6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136515" name="019f1781-4dee-7e42-9e3e-84957733b629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8015997" name="019f1781-6447-7d6f-9e62-dc9a943479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4869518" name="019f1781-6447-7d6f-9e62-dc9a9434793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739800" name="019f1781-b804-776c-9c17-78fb2e613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6824087" name="019f1781-b804-776c-9c17-78fb2e61309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603392" name="019f1781-d270-7764-ab97-66841ae893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81707" name="019f1781-d270-7764-ab97-66841ae893f9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127903" name="019f179a-e5bb-77b6-8641-5a89a0b3379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380790" name="019f179a-e5bb-77b6-8641-5a89a0b33799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599179" name="019f179b-110f-7399-8f52-8c21144c8a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190678" name="019f179b-110f-7399-8f52-8c21144c8a44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3788" name="019f179b-f6f2-73cf-97ca-91dafa6b4a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761174" name="019f179b-f6f2-73cf-97ca-91dafa6b4a61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4694214" name="019f179c-0cfd-7a0b-91a1-9513ffd486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0180614" name="019f179c-0cfd-7a0b-91a1-9513ffd48607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links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3549198" name="019f179c-986b-7f82-9b48-ec75c56f5f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653061" name="019f179c-986b-7f82-9b48-ec75c56f5fcc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7811826" name="019f179c-efb8-7209-a1d1-2e5ae0ee9ea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258924" name="019f179c-efb8-7209-a1d1-2e5ae0ee9ea2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0753739" name="019f17a0-c4a9-7858-9531-8258eb86fc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280313" name="019f17a0-c4a9-7858-9531-8258eb86fc82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4344785" name="019f17a3-f5aa-7cc2-84e9-cae3d0c599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726265" name="019f17a3-f5aa-7cc2-84e9-cae3d0c59900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948733" name="019f17a4-21cf-7117-8e4a-e3e84f5a27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297348" name="019f17a4-21cf-7117-8e4a-e3e84f5a27e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53141" name="019f17a4-49bc-72ff-88fc-10a685e753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006013" name="019f17a4-49bc-72ff-88fc-10a685e753eb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4. WHG. rechts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46397" name="019f17a4-b8e4-7b40-9089-c51ba38813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82278" name="019f17a4-b8e4-7b40-9089-c51ba3881383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6525987" name="019f17a4-eb45-7bb8-858f-b44156ae13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86026" name="019f17a4-eb45-7bb8-858f-b44156ae134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Asbestschnüre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313418" name="019f17da-c622-7996-911f-50e753a7ce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3615292" name="019f17da-c622-7996-911f-50e753a7ce93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710690" name="019f17da-eb28-7133-9a5a-f9cfa137ed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579895" name="019f17da-eb28-7133-9a5a-f9cfa137ed4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Cheminée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069350" name="019f17db-b889-70b5-b544-1f652ffd88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8027351" name="019f17db-b889-70b5-b544-1f652ffd8803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5382566" name="019f17db-e485-7072-a8a3-99c5761897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564224" name="019f17db-e485-7072-a8a3-99c5761897de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75. WHG. rechts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Cheminée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2038862" name="019f17dc-42e4-7e48-b633-42be341ff7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359400" name="019f17dc-42e4-7e48-b633-42be341ff76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0289556" name="019f17dc-6285-7e98-94b6-9fb1cfc4d6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809739" name="019f17dc-6285-7e98-94b6-9fb1cfc4d603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Wallisellerstrasse 75, Pfändwiesenstr. 2a,2b,4 Opfikon</w:t>
          </w:r>
        </w:p>
        <w:p>
          <w:pPr>
            <w:spacing w:before="0" w:after="0"/>
          </w:pPr>
          <w:r>
            <w:t>1031 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footer.xml" Type="http://schemas.openxmlformats.org/officeDocument/2006/relationships/footer" Id="rId5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