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Witellikerstrasse 17, 8008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53486860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9966069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