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4196348" name="019f2712-7b96-778c-8eb2-c21dce9be6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176531" name="019f2712-7b96-778c-8eb2-c21dce9be6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0053018" name="019f2713-0626-787a-85df-b9a55e521a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496180" name="019f2713-0626-787a-85df-b9a55e521a4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48854285" name="019f2713-91a4-7886-9ca4-4daed40265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9178702" name="019f2713-91a4-7886-9ca4-4daed40265d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328416231" name="019f2713-e4df-7f09-9be1-325f998f93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321899" name="019f2713-e4df-7f09-9be1-325f998f93f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44036780" name="019f2714-c2ae-76f8-a590-c0089ccccb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204728" name="019f2714-c2ae-76f8-a590-c0089ccccbe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5467819" name="019f2715-2d50-735a-bbcf-7a100aff80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34927" name="019f2715-2d50-735a-bbcf-7a100aff800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OG/DG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42679233" name="019f2726-7b88-72b0-88cc-55ce2fe26f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6852837" name="019f2726-7b88-72b0-88cc-55ce2fe26f4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4867532" name="019f2726-b63a-720e-857d-c0c14b0007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2223065" name="019f2726-b63a-720e-857d-c0c14b00070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Witellikerstrasse 17, 8008 Zürich</w:t>
          </w:r>
        </w:p>
        <w:p>
          <w:pPr>
            <w:spacing w:before="0" w:after="0"/>
          </w:pPr>
          <w:r>
            <w:t>DN 1041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