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445492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107175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