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684907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257712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851594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317627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187859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578681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334707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321967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51670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281731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110971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787245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796631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597727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808283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440813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002359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228221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535196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662912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911527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45999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122358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122214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240302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840390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89802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268732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626898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565849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305529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83698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466439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859300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95999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071259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309041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435468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449840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171645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742040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89888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438381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201801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66279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666812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473986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539205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108385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661479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612799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934372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828577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159388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622641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732951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4012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691462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278429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506556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073621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483877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384088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781301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083692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470829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290822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110548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505732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3213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784685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400690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44223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0045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79093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812575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397177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766160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662014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625203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531246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296953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239326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849347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081225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858346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713141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606063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957450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700200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139695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800729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029394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099163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762070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245488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075342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595761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883858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169898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409662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981921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6450430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958928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821537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720653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649063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439091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956351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328960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709987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481084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974290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677911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678412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60961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222482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20061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231064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674548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454300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315919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169622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407701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846014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067998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795463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655368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306593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697042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788247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588961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688532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617771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195446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680220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001713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117859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319448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950217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743214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4848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687109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362084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972930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284965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21501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27715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0544497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091512" name="019f1d39-3071-7624-9fcc-982da2cffba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573740" name="019f1d39-7b77-7419-8bc5-238f996e5b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711208" name="019f1d39-7b77-7419-8bc5-238f996e5bd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282358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900190" name="019f1d3a-40f1-748d-b329-e0153321ed13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78758" name="019f1d3a-6f41-72bb-82ed-30c83fe7d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548790" name="019f1d3a-6f41-72bb-82ed-30c83fe7ddbf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706380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273363" name="019f1d3b-36fc-7b1d-b165-3161d9bbaba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124543" name="019f1d3b-5574-7885-81af-98f98b8f3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125505" name="019f1d3b-5574-7885-81af-98f98b8f3a9d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450522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85174" name="019f1d49-d699-7f40-86e0-6043c6e7d5b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971241" name="019f1d4a-1b63-7d89-8f0e-00d5951a3b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76254" name="019f1d4a-1b63-7d89-8f0e-00d5951a3b71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725753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322640" name="019f1d4e-15f1-7832-90f6-9b14cabfb54d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253611" name="019f1d4e-2bc8-7ba4-9992-c9fd8cb1ca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961881" name="019f1d4e-2bc8-7ba4-9992-c9fd8cb1ca80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6479843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904117" name="019f1d53-c983-7074-9ba4-162a75dbf03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825179" name="019f1d54-0f9c-7008-a78c-c5db0b791b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238502" name="019f1d54-0f9c-7008-a78c-c5db0b791b8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042937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388803" name="019f1d55-cdec-7d83-8d61-ee4bc4201faa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402616" name="019f1d55-e3ed-783b-9ea9-eef7c96739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256303" name="019f1d55-e3ed-783b-9ea9-eef7c96739c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081584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732039" name="019f1d5b-2122-7612-b076-f9079707eeff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164006" name="019f1d5b-3af9-7473-bd94-11393721f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076267" name="019f1d5b-3af9-7473-bd94-11393721f178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200986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532992" name="019f1d5c-2a6d-78aa-a372-cb373eb0a6a7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91398" name="019f1d5c-4382-7f9b-8899-4b495f0439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696144" name="019f1d5c-4382-7f9b-8899-4b495f0439d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footer.xml" Type="http://schemas.openxmlformats.org/officeDocument/2006/relationships/footer" Id="rId9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