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Rudolf-Bitter-Strasse 13, 4323 Wallbach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949093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994336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