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5905562" name="019f1c52-f832-7db6-a75b-f4d135a3f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418380" name="019f1c52-f832-7db6-a75b-f4d135a3f9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404684" name="019f1c55-5ea8-70a4-b1b4-7dbe7ceab8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22694" name="019f1c55-5ea8-70a4-b1b4-7dbe7ceab8c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5564333" name="019f1c55-dfa3-7d10-b465-0b01b5bc4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011376" name="019f1c55-dfa3-7d10-b465-0b01b5bc48f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8829667" name="019f1c56-d073-7261-919a-d98a919b08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063675" name="019f1c56-d073-7261-919a-d98a919b08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0333025" name="019f1c57-84ad-7768-bb2e-45537c2f0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026934" name="019f1c57-84ad-7768-bb2e-45537c2f06e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610416" name="019f1c57-b305-7c80-8889-9f6ef91fe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879940" name="019f1c57-b305-7c80-8889-9f6ef91fec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5855375" name="019f1c58-5c13-708c-9d33-7497942c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007592" name="019f1c58-5c13-708c-9d33-7497942c46f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156802" name="019f1c58-b9e6-7415-a94e-dddf6122e0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018805" name="019f1c58-b9e6-7415-a94e-dddf6122e07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01411550" name="019f1c59-b7e7-75ea-bbae-3b2ff89778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799065" name="019f1c59-b7e7-75ea-bbae-3b2ff89778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96408699" name="019f1c5a-1ff1-79cc-a64a-ce9fe8697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695273" name="019f1c5a-1ff1-79cc-a64a-ce9fe8697c5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4773115" name="019f1c5a-b869-79cc-8582-6b91a81a0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356062" name="019f1c5a-b869-79cc-8582-6b91a81a0e6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48355" name="019f1c5a-f29a-7648-9bfa-b37e2977b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582618" name="019f1c5a-f29a-7648-9bfa-b37e2977b3a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5817717" name="019f1c5c-2e30-7f45-82fa-777cdc6eb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787740" name="019f1c5c-2e30-7f45-82fa-777cdc6ebc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553864" name="019f1c5c-8848-77c9-8bf3-a85471b412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316749" name="019f1c5c-8848-77c9-8bf3-a85471b4122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637816" name="019f1c5e-f2d4-7240-9f3b-23fb58973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258685" name="019f1c5e-f2d4-7240-9f3b-23fb589735a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1065167" name="019f1c5f-20a3-736f-ba27-da5d641d0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29547" name="019f1c5f-20a3-736f-ba27-da5d641d0bd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5359012" name="019f1d62-7ba4-72ea-9dad-257b134b22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296061" name="019f1d62-7ba4-72ea-9dad-257b134b22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061148" name="019f1d62-abdf-79e9-ae12-f5b501a7e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734921" name="019f1d62-abdf-79e9-ae12-f5b501a7e56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29142346" name="019f1d63-6daa-7fc5-b215-42c71d1d3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283616" name="019f1d63-6daa-7fc5-b215-42c71d1d3ff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616153" name="019f1d63-b295-7149-a698-bb7488c07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028137" name="019f1d63-b295-7149-a698-bb7488c07b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42713795" name="019f1d65-b2ea-7d26-94b0-e5a8a051e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057734" name="019f1d65-b2ea-7d26-94b0-e5a8a051e8b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51511975" name="019f1d66-398b-7439-a2b5-4c607c3e6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542937" name="019f1d66-398b-7439-a2b5-4c607c3e6f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21333548" name="019f1d77-279d-7ae0-9d6b-bccec1735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35830" name="019f1d77-279d-7ae0-9d6b-bccec1735c2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440479" name="019f1d77-7c4c-7d96-a527-37acf521a2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151898" name="019f1d77-7c4c-7d96-a527-37acf521a24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6705729" name="019f1d78-5841-7828-83ad-2afdbd8a0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126232" name="019f1d78-5841-7828-83ad-2afdbd8a040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304323" name="019f1d78-a7ba-7330-a8e2-d7bb32b33a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354139" name="019f1d78-a7ba-7330-a8e2-d7bb32b33a4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6273045" name="019f1d8c-7430-7f01-a7fa-6186fdd5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097183" name="019f1d8c-7430-7f01-a7fa-6186fdd5815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3378375" name="019f1d8c-ba93-7959-b9c2-a7db7f330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21347" name="019f1d8c-ba93-7959-b9c2-a7db7f33016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105451" name="019f1d9b-c334-7954-a849-828275072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197603" name="019f1d9b-c334-7954-a849-828275072b5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969205" name="019f1d9c-1d68-7626-8721-840abf6b7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062606" name="019f1d9c-1d68-7626-8721-840abf6b7a1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373429" name="019f1dbc-35a8-742a-a045-318cf4bd2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06605" name="019f1dbc-35a8-742a-a045-318cf4bd289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9738241" name="019f1dbc-88a8-795b-90fa-d137b7c8b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986575" name="019f1dbc-88a8-795b-90fa-d137b7c8bb8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23718" name="019f1dbe-0385-74aa-8b22-267fb0fa6b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396203" name="019f1dbe-0385-74aa-8b22-267fb0fa6bc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802665" name="019f1dbe-3bde-7614-8bd8-88e4c78a9c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232723" name="019f1dbe-3bde-7614-8bd8-88e4c78a9c5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69686646" name="019f1dc1-b968-7ba7-a140-468ad68d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55107" name="019f1dc1-b968-7ba7-a140-468ad68db26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791176" name="019f1dc1-e067-7e09-af20-617425eac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724134" name="019f1dc1-e067-7e09-af20-617425eac91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Rudolf-Bitter-Strasse 13, 4323 Wallbach</w:t>
          </w:r>
        </w:p>
        <w:p>
          <w:pPr>
            <w:spacing w:before="0" w:after="0"/>
          </w:pPr>
          <w:r>
            <w:t>DN 1021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