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Kindergarten Obere Zelglistrasse 13/ 15, 8600 Dübendorf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1002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708371049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091929257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