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Obere Zelglistrasse 13/ 15, 8600 Dübendorf</w:t>
          </w:r>
        </w:p>
        <w:p>
          <w:pPr>
            <w:spacing w:before="0" w:after="0"/>
          </w:pPr>
          <w:r>
            <w:t>1002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