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Wand/ 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Asbest Schnur 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1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Herd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Hofstrasse 18, 8136 Gattikon</w:t>
          </w:r>
        </w:p>
        <w:p>
          <w:pPr>
            <w:spacing w:before="0" w:after="0"/>
          </w:pPr>
          <w:r>
            <w:t>DN 1032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