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Hofstrasse 18, 8136 Gattikon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4415909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333502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