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Dusche/ 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1084023" name="019f21c6-1c21-7777-af2c-e48c9a6b8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174066" name="019f21c6-1c21-7777-af2c-e48c9a6b8d2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5935999" name="019f21c6-4b14-7735-9eac-1ad88ed092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594121" name="019f21c6-4b14-7735-9eac-1ad88ed092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04703149" name="019f21c9-30d9-7219-9892-cbe803f00b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620107" name="019f21c9-30d9-7219-9892-cbe803f00b9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2002267" name="019f21c9-8f0f-7785-83f9-bfbc40566c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218780" name="019f21c9-8f0f-7785-83f9-bfbc40566c1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0233896" name="019f21ca-2ef3-7110-b80b-166d31c04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538622" name="019f21ca-2ef3-7110-b80b-166d31c0489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99678829" name="019f21ca-7611-7e85-98de-a35f13f6e7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888322" name="019f21ca-7611-7e85-98de-a35f13f6e74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9820113" name="019f21d0-793f-7b0d-8b68-b35a45629b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23018" name="019f21d0-793f-7b0d-8b68-b35a45629bd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269051" name="019f21d0-9ea4-75ce-996b-b1d0d8ac8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059459" name="019f21d0-9ea4-75ce-996b-b1d0d8ac872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Esszimmer/ 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29669509" name="019f21e8-9799-7463-ad21-f3319afed2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361069" name="019f21e8-9799-7463-ad21-f3319afed22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816567" name="019f21e8-ad69-7e3b-ae2e-dc3b61ebd6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431467" name="019f21e8-ad69-7e3b-ae2e-dc3b61ebd6d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Esszimmer/ 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4060590" name="019f21ee-e011-7212-8a88-fce7b5f56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187822" name="019f21ee-e011-7212-8a88-fce7b5f5697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6776618" name="019f21ef-2797-7072-8779-09a8474e70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241318" name="019f21ef-2797-7072-8779-09a8474e709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6356733" name="019f21ef-d18b-7919-8f09-7fa8b92620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535767" name="019f21ef-d18b-7919-8f09-7fa8b92620a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455165" name="019f21ef-f282-7abb-93bf-fd6d68b23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335557" name="019f21ef-f282-7abb-93bf-fd6d68b23e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2203717" name="019f21f0-9598-72ff-81e5-31270f1c70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54433" name="019f21f0-9598-72ff-81e5-31270f1c707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82468" name="019f21f1-2dff-7dbf-b20d-9e608946b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686301" name="019f21f1-2dff-7dbf-b20d-9e608946bc9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2085239" name="019f21f1-906a-758b-a52e-39b2ae0b44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309447" name="019f21f1-906a-758b-a52e-39b2ae0b44d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957608" name="019f21f1-d325-72da-a955-8bf8048c8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786510" name="019f21f1-d325-72da-a955-8bf8048c817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744438" name="019f2202-20ee-7362-b076-51a421fa2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047773" name="019f2202-20ee-7362-b076-51a421fa2c9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615695" name="019f2202-4c6d-7d13-8d12-d25a12429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484065" name="019f2202-4c6d-7d13-8d12-d25a124297a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16622742" name="019f2202-e4ee-7daf-92a1-de404a7f0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786041" name="019f2202-e4ee-7daf-92a1-de404a7f0d9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1625321" name="019f2203-1389-723b-8c75-4365f3c0d3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829899" name="019f2203-1389-723b-8c75-4365f3c0d35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46559350" name="019f2203-800b-7c16-94e7-190eec634c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582383" name="019f2203-800b-7c16-94e7-190eec634c4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655546" name="019f2203-b8ec-782b-9c7a-bba1edddcf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628750" name="019f2203-b8ec-782b-9c7a-bba1edddcf8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Hofstrasse 18, 8136 Gattikon</w:t>
          </w:r>
        </w:p>
        <w:p>
          <w:pPr>
            <w:spacing w:before="0" w:after="0"/>
          </w:pPr>
          <w:r>
            <w:t>DN 1032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