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Öltank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Rolladen Niesche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5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4.00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Cusion Vinyl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Fingeracker 11, 8863 Buttikon</w:t>
          </w:r>
        </w:p>
        <w:p>
          <w:pPr>
            <w:spacing w:before="0" w:after="0"/>
          </w:pPr>
          <w:r>
            <w:t>1039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