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Fingeracker 11, 8863 Buttikon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900353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792980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