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Fingeracker 11, 8863 Buttikon</w:t>
          </w:r>
        </w:p>
        <w:p>
          <w:pPr>
            <w:spacing w:before="0" w:after="0"/>
          </w:pPr>
          <w:r>
            <w:t>1039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