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 / Keller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Rohrummantellung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technisches Textil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96467921" name="019f2232-bda8-7bb9-a22f-ffc297214d2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3945271" name="019f2232-bda8-7bb9-a22f-ffc297214d2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634387" name="019f2232-d844-7863-bd42-8d1f553e777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1370799" name="019f2232-d844-7863-bd42-8d1f553e777f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49321048" name="019f2233-d149-7bd6-ab22-5dfa5a52fb7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0270835" name="019f2233-d149-7bd6-ab22-5dfa5a52fb78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74362921" name="019f2233-f213-7b08-849f-68d6d6c9e71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5847327" name="019f2233-f213-7b08-849f-68d6d6c9e71d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UG- 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42430346" name="019f2234-968d-7699-bbf1-df6e3cc59b6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1818746" name="019f2234-968d-7699-bbf1-df6e3cc59b66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22507313" name="019f2234-b362-76af-8ee4-ab9c77a12b9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4128553" name="019f2234-b362-76af-8ee4-ab9c77a12b94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UG-EG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0661001" name="019f2235-61b3-76e5-9264-3e66a1fab16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7409547" name="019f2235-61b3-76e5-9264-3e66a1fab165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9220047" name="019f2235-7dd4-716b-932f-3b5db247185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5916091" name="019f2235-7dd4-716b-932f-3b5db2471850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UG-EG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25316186" name="019f2237-9663-7217-9717-7486d9ee3ee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5533183" name="019f2237-9663-7217-9717-7486d9ee3ee1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47474605" name="019f2237-c13a-730e-85b2-2cff760a6f2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6400360" name="019f2237-c13a-730e-85b2-2cff760a6f26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/ Heizraum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89084050" name="019f223e-876d-75ae-a676-7e9a5cdc15f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5855271" name="019f223e-876d-75ae-a676-7e9a5cdc15f4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6579379" name="019f223e-c652-7d29-97e1-69e0cc29e6b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2207898" name="019f223e-c652-7d29-97e1-69e0cc29e6bb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59329437" name="019f223f-8acb-7ab1-8a69-55f5475ca83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86354" name="019f223f-8acb-7ab1-8a69-55f5475ca83e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69116390" name="019f223f-b21f-7f6e-968f-c0292455d4b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2671715" name="019f223f-b21f-7f6e-968f-c0292455d4be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0061611" name="019f2240-5db4-7cf8-9ef2-bc28aa77082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2590827" name="019f2240-5db4-7cf8-9ef2-bc28aa77082a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12601818" name="019f2240-9922-70df-a164-e76105e7f3d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7666288" name="019f2240-9922-70df-a164-e76105e7f3db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68830776" name="019f2240-de7f-7a7b-94bf-e68e59f301d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426238" name="019f2240-de7f-7a7b-94bf-e68e59f301d0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01784277" name="019f2241-0fcd-7157-bee3-5596714aed3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4194590" name="019f2241-0fcd-7157-bee3-5596714aed3b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13134134" name="019f2242-04c3-7526-b90c-b86f790a1e7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7968347" name="019f2242-04c3-7526-b90c-b86f790a1e7e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56676226" name="019f2242-2d65-7005-a3cf-66a443f0623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2153127" name="019f2242-2d65-7005-a3cf-66a443f0623f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0370776" name="019f2242-998f-7ac0-b5c1-2c3c93cf851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0910355" name="019f2242-998f-7ac0-b5c1-2c3c93cf8515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19171663" name="019f2242-b075-7f93-b041-e94f06264eb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7706485" name="019f2242-b075-7f93-b041-e94f06264eb7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3440893" name="019f2244-c398-7eb0-81d1-5444ee25a3b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2086047" name="019f2244-c398-7eb0-81d1-5444ee25a3ba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5007076" name="019f2244-e40a-78a2-bf03-da9e5c7839d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7221783" name="019f2244-e40a-78a2-bf03-da9e5c7839d7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41533752" name="019f2245-e44e-7ec9-ba2b-0f0dfdcdf7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4990305" name="019f2245-e44e-7ec9-ba2b-0f0dfdcdf793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38670399" name="019f2246-0925-7846-8055-8e0ffea8815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3628113" name="019f2246-0925-7846-8055-8e0ffea88150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87863416" name="019f2246-56ba-7205-aff4-125ecc5ae75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2477506" name="019f2246-56ba-7205-aff4-125ecc5ae754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7625456" name="019f2246-6a34-7e9a-b90d-b314a2f8582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3791309" name="019f2246-6a34-7e9a-b90d-b314a2f8582b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alle Räume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60893785" name="019f2246-e6bd-70cd-87be-c3e78495afe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5250618" name="019f2246-e6bd-70cd-87be-c3e78495afed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08017134" name="019f2246-fcc2-7de4-a38a-1acc9a7e599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5348464" name="019f2246-fcc2-7de4-a38a-1acc9a7e5998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Schlafzimmer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07758982" name="019f224d-3ca3-7108-aa18-8f6e9909517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6245870" name="019f224d-3ca3-7108-aa18-8f6e9909517b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47897493" name="019f224d-50c8-733f-8e17-af04d2108ff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9968584" name="019f224d-50c8-733f-8e17-af04d2108ff6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10913736" name="019f224f-467c-7fcb-8b5f-129689582a4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1661043" name="019f224f-467c-7fcb-8b5f-129689582a44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49190461" name="019f224f-5c89-7b01-8233-52b2edf8cd6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0669345" name="019f224f-5c89-7b01-8233-52b2edf8cd6b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EG-DG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83771952" name="019f224f-c4a2-7a9b-a517-ff65d4a1649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0858160" name="019f224f-c4a2-7a9b-a517-ff65d4a16497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44820472" name="019f224f-e209-7f2b-966a-7a7fab0153e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7825463" name="019f224f-e209-7f2b-966a-7a7fab0153e9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37049565" name="019f2250-939e-74a7-bae9-02449e276e5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7244898" name="019f2250-939e-74a7-bae9-02449e276e54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81961191" name="019f2250-a857-7eb2-85d8-906113c6259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0864517" name="019f2250-a857-7eb2-85d8-906113c62599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Cusion Vinyl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88746603" name="019f2251-21ea-7489-9cf9-00627422d8d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7779258" name="019f2251-21ea-7489-9cf9-00627422d8df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97756601" name="019f2251-51c9-782a-a8af-f6dcac1a865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9302204" name="019f2251-51c9-782a-a8af-f6dcac1a865a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28812792" name="019f2256-3c88-772c-b75b-52dadf613b2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2397217" name="019f2256-3c88-772c-b75b-52dadf613b26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81371586" name="019f2256-71d2-74fa-9fe9-83b17c3c953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1784015" name="019f2256-71d2-74fa-9fe9-83b17c3c9534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 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86277332" name="019f2256-dfed-7372-9325-c2a016bdf39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8997019" name="019f2256-dfed-7372-9325-c2a016bdf395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03239092" name="019f2257-04cc-7977-bfb3-0aa8d24e10b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153515" name="019f2257-04cc-7977-bfb3-0aa8d24e10b0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Fingeracker 11, 8863 Buttikon</w:t>
          </w:r>
        </w:p>
        <w:p>
          <w:pPr>
            <w:spacing w:before="0" w:after="0"/>
          </w:pPr>
          <w:r>
            <w:t>1039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footer.xml" Type="http://schemas.openxmlformats.org/officeDocument/2006/relationships/footer" Id="rId48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