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Hirzenweidstrasse 1, Zufikon 5621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1014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43647657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284432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