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8393103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423077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047220" name="019f126a-bb8f-7db5-a678-6818b29e69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958408" name="019f126a-bb8f-7db5-a678-6818b29e69b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4821518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2915497" name="019f126f-29a6-7289-a077-b8f8afdef2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278261" name="019f126f-716a-7861-88c3-2b5ea6698a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18665" name="019f126f-716a-7861-88c3-2b5ea6698a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73481992" name="019f1911-4ce2-78c7-a26c-8986317527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124039" name="019f1911-4ce2-78c7-a26c-8986317527c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2035716" name="019f1911-7ed6-7d40-89cc-8bdeede8ff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496501" name="019f1911-7ed6-7d40-89cc-8bdeede8ff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46120916" name="019f1919-bf3e-74c3-8aa4-bf95f2999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194952" name="019f1919-bf3e-74c3-8aa4-bf95f2999a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2329326" name="019f1919-e023-73a2-bdd5-56626be29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9776834" name="019f1919-e023-73a2-bdd5-56626be29df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46385816" name="019f191a-9fab-77d4-8c44-5c3bbb70b0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509120" name="019f191a-9fab-77d4-8c44-5c3bbb70b04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6771289" name="019f191a-d343-7f82-867a-5db2a82af3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691209" name="019f191a-d343-7f82-867a-5db2a82af3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67708931" name="019f191f-39f3-7ed4-86ca-59d978849a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415109" name="019f191f-39f3-7ed4-86ca-59d978849ac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9834058" name="019f191f-5f99-7847-9ffd-6653d8aca0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966342" name="019f191f-5f99-7847-9ffd-6653d8aca0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70255011" name="019f1922-ac35-7575-8bc7-f3662b333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582971" name="019f1922-ac35-7575-8bc7-f3662b3331c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487953" name="019f1922-dda6-7093-bbfb-fd19a1c81d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496380" name="019f1922-dda6-7093-bbfb-fd19a1c81d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39232355" name="019f1925-d443-7eac-a06d-99feb62efa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311051" name="019f1925-d443-7eac-a06d-99feb62efa8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4380369" name="019f1926-03f8-7158-b156-65a8b726c5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781621" name="019f1926-03f8-7158-b156-65a8b726c5e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952357" name="019f1927-d04a-7fcb-a521-cb2e4b28c8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169010" name="019f1927-d04a-7fcb-a521-cb2e4b28c83f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3299376" name="019f1927-fc99-7dea-9741-6fccc304c7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648039" name="019f1927-fc99-7dea-9741-6fccc304c76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