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Rütibohlstrasse 41, Langnau am Albis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974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66867207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4140543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